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B90C1" w14:textId="4A2AD787" w:rsidR="00C24BCF" w:rsidRDefault="00991926" w:rsidP="00C24BCF">
      <w:pPr>
        <w:pStyle w:val="RapportTitel"/>
        <w:rPr>
          <w:color w:val="auto"/>
        </w:rPr>
      </w:pPr>
      <w:r>
        <w:rPr>
          <w:color w:val="auto"/>
        </w:rPr>
        <w:t>Bijlage</w:t>
      </w:r>
      <w:r w:rsidR="00F541E5">
        <w:rPr>
          <w:color w:val="auto"/>
        </w:rPr>
        <w:t xml:space="preserve"> 9</w:t>
      </w:r>
      <w:r>
        <w:rPr>
          <w:color w:val="auto"/>
        </w:rPr>
        <w:t xml:space="preserve"> </w:t>
      </w:r>
      <w:r w:rsidR="00F541E5">
        <w:rPr>
          <w:color w:val="auto"/>
        </w:rPr>
        <w:t>R</w:t>
      </w:r>
      <w:r w:rsidR="00DC2C5E">
        <w:rPr>
          <w:color w:val="auto"/>
        </w:rPr>
        <w:t>eferentieformulier</w:t>
      </w:r>
    </w:p>
    <w:p w14:paraId="267DD071" w14:textId="082B26A3" w:rsidR="001E0C0A" w:rsidRDefault="001E0C0A" w:rsidP="001E0C0A">
      <w:pPr>
        <w:pStyle w:val="Voettekst"/>
        <w:rPr>
          <w:rFonts w:ascii="Rockwell" w:hAnsi="Rockwell"/>
          <w:i/>
          <w:sz w:val="16"/>
          <w:szCs w:val="16"/>
        </w:rPr>
      </w:pPr>
      <w:bookmarkStart w:id="0" w:name="_Hlk59019676"/>
    </w:p>
    <w:p w14:paraId="28FF19D8" w14:textId="420CA040" w:rsidR="002C3234" w:rsidRPr="002C3234" w:rsidRDefault="002C3234" w:rsidP="002C3234">
      <w:r>
        <w:t xml:space="preserve">Deze bijlage maakt onderdeel uit van de </w:t>
      </w:r>
      <w:r w:rsidR="16DF612C">
        <w:t>a</w:t>
      </w:r>
      <w:r>
        <w:t xml:space="preserve">anbestedingsstukken voor de </w:t>
      </w:r>
      <w:r w:rsidR="14BA8486">
        <w:t>a</w:t>
      </w:r>
      <w:r>
        <w:t xml:space="preserve">anbesteding </w:t>
      </w:r>
      <w:r w:rsidR="003A46FC">
        <w:t>I</w:t>
      </w:r>
      <w:r w:rsidR="00DA5F94" w:rsidRPr="00F0706E">
        <w:t>nkoop Wonen met Ondersteuning 2025 regio Westfriesland</w:t>
      </w:r>
      <w:r>
        <w:t xml:space="preserve">. </w:t>
      </w:r>
    </w:p>
    <w:p w14:paraId="5D8F3C26" w14:textId="77777777" w:rsidR="002C3234" w:rsidRPr="002C3234" w:rsidRDefault="002C3234" w:rsidP="002C3234">
      <w:pPr>
        <w:rPr>
          <w:b/>
          <w:sz w:val="24"/>
          <w:szCs w:val="24"/>
        </w:rPr>
      </w:pPr>
    </w:p>
    <w:bookmarkEnd w:id="0"/>
    <w:p w14:paraId="6280F267" w14:textId="52DD3653" w:rsidR="007C6965" w:rsidRDefault="007C6965" w:rsidP="007C6965">
      <w:r>
        <w:t xml:space="preserve">U gebruikt voor het opgeven van de referentieopdracht(en) </w:t>
      </w:r>
      <w:r w:rsidR="00C8C361">
        <w:t>di</w:t>
      </w:r>
      <w:r>
        <w:t xml:space="preserve">t referentieformulier. Gebruik per referentieopdracht één formulier. </w:t>
      </w:r>
    </w:p>
    <w:p w14:paraId="783A1A88" w14:textId="77777777" w:rsidR="00656179" w:rsidRPr="00283F21" w:rsidRDefault="00656179" w:rsidP="007C6965">
      <w:pPr>
        <w:rPr>
          <w:sz w:val="17"/>
          <w:szCs w:val="17"/>
        </w:rPr>
      </w:pPr>
    </w:p>
    <w:tbl>
      <w:tblPr>
        <w:tblW w:w="0" w:type="auto"/>
        <w:tblInd w:w="-63" w:type="dxa"/>
        <w:tblCellMar>
          <w:left w:w="70" w:type="dxa"/>
          <w:right w:w="70" w:type="dxa"/>
        </w:tblCellMar>
        <w:tblLook w:val="0000" w:firstRow="0" w:lastRow="0" w:firstColumn="0" w:lastColumn="0" w:noHBand="0" w:noVBand="0"/>
      </w:tblPr>
      <w:tblGrid>
        <w:gridCol w:w="4170"/>
        <w:gridCol w:w="5115"/>
      </w:tblGrid>
      <w:tr w:rsidR="002356DE" w:rsidRPr="00283F21" w14:paraId="45BF4F1E" w14:textId="77777777" w:rsidTr="00283F21">
        <w:trPr>
          <w:trHeight w:val="300"/>
        </w:trPr>
        <w:tc>
          <w:tcPr>
            <w:tcW w:w="4170" w:type="dxa"/>
            <w:tcBorders>
              <w:right w:val="single" w:sz="4" w:space="0" w:color="auto"/>
            </w:tcBorders>
          </w:tcPr>
          <w:p w14:paraId="6C3771A5" w14:textId="159A5043" w:rsidR="002356DE" w:rsidRDefault="008D031F" w:rsidP="00DC632F">
            <w:pPr>
              <w:pStyle w:val="Tabeltekst"/>
            </w:pPr>
            <w:r>
              <w:t>Referentieformulier nummer (gekoppeld aan verwijzing in Aanmeldformulier)</w:t>
            </w:r>
          </w:p>
        </w:tc>
        <w:tc>
          <w:tcPr>
            <w:tcW w:w="5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FC32D" w14:textId="77777777" w:rsidR="002356DE" w:rsidRDefault="002356DE" w:rsidP="00DC632F">
            <w:pPr>
              <w:pStyle w:val="Tabeltekst"/>
            </w:pPr>
          </w:p>
        </w:tc>
      </w:tr>
      <w:tr w:rsidR="00DC632F" w:rsidRPr="00283F21" w14:paraId="0C08F688" w14:textId="37082F16" w:rsidTr="00283F21">
        <w:trPr>
          <w:trHeight w:val="300"/>
        </w:trPr>
        <w:tc>
          <w:tcPr>
            <w:tcW w:w="4170" w:type="dxa"/>
            <w:tcBorders>
              <w:right w:val="single" w:sz="4" w:space="0" w:color="auto"/>
            </w:tcBorders>
          </w:tcPr>
          <w:p w14:paraId="1D742700" w14:textId="5B9E13AB" w:rsidR="00DC632F" w:rsidRDefault="00DC632F" w:rsidP="00DC632F">
            <w:pPr>
              <w:pStyle w:val="Tabeltekst"/>
            </w:pPr>
            <w:r>
              <w:t>Naam van de Aanmelder</w:t>
            </w:r>
            <w:r w:rsidR="00656179">
              <w:t>:</w:t>
            </w:r>
          </w:p>
        </w:tc>
        <w:tc>
          <w:tcPr>
            <w:tcW w:w="5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31D2F" w14:textId="77777777" w:rsidR="00DC632F" w:rsidRDefault="00DC632F" w:rsidP="00DC632F">
            <w:pPr>
              <w:pStyle w:val="Tabeltekst"/>
            </w:pPr>
          </w:p>
        </w:tc>
      </w:tr>
      <w:tr w:rsidR="00283F21" w:rsidRPr="00283F21" w14:paraId="1234194E" w14:textId="77777777" w:rsidTr="00283F21">
        <w:trPr>
          <w:trHeight w:val="300"/>
        </w:trPr>
        <w:tc>
          <w:tcPr>
            <w:tcW w:w="4170" w:type="dxa"/>
            <w:tcBorders>
              <w:right w:val="single" w:sz="4" w:space="0" w:color="auto"/>
            </w:tcBorders>
          </w:tcPr>
          <w:p w14:paraId="1586B06A" w14:textId="77777777" w:rsidR="00283F21" w:rsidRPr="00283F21" w:rsidRDefault="00283F21" w:rsidP="00283F21">
            <w:pPr>
              <w:rPr>
                <w:sz w:val="17"/>
                <w:szCs w:val="17"/>
              </w:rPr>
            </w:pPr>
            <w:r w:rsidRPr="00283F21">
              <w:rPr>
                <w:sz w:val="17"/>
                <w:szCs w:val="17"/>
              </w:rPr>
              <w:t>Peildatum van de referentieopdrachten</w:t>
            </w:r>
            <w:r w:rsidRPr="00283F21">
              <w:rPr>
                <w:sz w:val="17"/>
                <w:szCs w:val="17"/>
              </w:rPr>
              <w:tab/>
            </w:r>
          </w:p>
          <w:p w14:paraId="01F7D846" w14:textId="77777777" w:rsidR="00283F21" w:rsidRDefault="00283F21" w:rsidP="00DC632F">
            <w:pPr>
              <w:pStyle w:val="Tabeltekst"/>
            </w:pPr>
          </w:p>
        </w:tc>
        <w:tc>
          <w:tcPr>
            <w:tcW w:w="5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0AB9B" w14:textId="77777777" w:rsidR="00283F21" w:rsidRDefault="00283F21" w:rsidP="00DC632F">
            <w:pPr>
              <w:pStyle w:val="Tabeltekst"/>
            </w:pPr>
          </w:p>
        </w:tc>
      </w:tr>
    </w:tbl>
    <w:p w14:paraId="07E03762" w14:textId="77777777" w:rsidR="007C6965" w:rsidRDefault="007C6965" w:rsidP="007C6965"/>
    <w:tbl>
      <w:tblPr>
        <w:tblStyle w:val="Tabelraster"/>
        <w:tblW w:w="9214" w:type="dxa"/>
        <w:tblLayout w:type="fixed"/>
        <w:tblCellMar>
          <w:left w:w="0" w:type="dxa"/>
          <w:right w:w="0" w:type="dxa"/>
        </w:tblCellMar>
        <w:tblLook w:val="04A0" w:firstRow="1" w:lastRow="0" w:firstColumn="1" w:lastColumn="0" w:noHBand="0" w:noVBand="1"/>
      </w:tblPr>
      <w:tblGrid>
        <w:gridCol w:w="4111"/>
        <w:gridCol w:w="5103"/>
      </w:tblGrid>
      <w:tr w:rsidR="007C6965" w:rsidRPr="00201D48" w14:paraId="74D2BBDC" w14:textId="77777777" w:rsidTr="00656179">
        <w:tc>
          <w:tcPr>
            <w:tcW w:w="4111" w:type="dxa"/>
          </w:tcPr>
          <w:p w14:paraId="168A5ACF" w14:textId="26B7F401" w:rsidR="007C6965" w:rsidRPr="00201D48" w:rsidRDefault="007C6965" w:rsidP="007C6965">
            <w:pPr>
              <w:pStyle w:val="Tabeltekst"/>
            </w:pPr>
            <w:r w:rsidRPr="00CE35A3">
              <w:t>Naam van de referent</w:t>
            </w:r>
          </w:p>
        </w:tc>
        <w:tc>
          <w:tcPr>
            <w:tcW w:w="5103" w:type="dxa"/>
            <w:shd w:val="clear" w:color="auto" w:fill="D9D9D9" w:themeFill="background1" w:themeFillShade="D9"/>
          </w:tcPr>
          <w:p w14:paraId="54CA6D5F" w14:textId="59B41C05" w:rsidR="007C6965" w:rsidRPr="00201D48" w:rsidRDefault="007C6965" w:rsidP="007C6965">
            <w:pPr>
              <w:pStyle w:val="Tabeltekst"/>
              <w:rPr>
                <w:highlight w:val="yellow"/>
              </w:rPr>
            </w:pPr>
          </w:p>
        </w:tc>
      </w:tr>
      <w:tr w:rsidR="007C6965" w:rsidRPr="00201D48" w14:paraId="5FC0D618" w14:textId="77777777" w:rsidTr="00656179">
        <w:tc>
          <w:tcPr>
            <w:tcW w:w="4111" w:type="dxa"/>
          </w:tcPr>
          <w:p w14:paraId="0515F372" w14:textId="7A18955D" w:rsidR="007C6965" w:rsidRPr="00201D48" w:rsidRDefault="007C6965" w:rsidP="007C6965">
            <w:pPr>
              <w:pStyle w:val="Tabeltekst"/>
            </w:pPr>
            <w:r w:rsidRPr="00CE35A3">
              <w:t>Contactpersoon en functie</w:t>
            </w:r>
          </w:p>
        </w:tc>
        <w:tc>
          <w:tcPr>
            <w:tcW w:w="5103" w:type="dxa"/>
            <w:shd w:val="clear" w:color="auto" w:fill="D9D9D9" w:themeFill="background1" w:themeFillShade="D9"/>
          </w:tcPr>
          <w:p w14:paraId="36290C12" w14:textId="77777777" w:rsidR="007C6965" w:rsidRPr="00201D48" w:rsidRDefault="007C6965" w:rsidP="007C6965">
            <w:pPr>
              <w:pStyle w:val="Tabeltekst"/>
            </w:pPr>
          </w:p>
        </w:tc>
      </w:tr>
      <w:tr w:rsidR="007C6965" w:rsidRPr="00201D48" w14:paraId="5E4E876F" w14:textId="77777777" w:rsidTr="00656179">
        <w:tc>
          <w:tcPr>
            <w:tcW w:w="4111" w:type="dxa"/>
          </w:tcPr>
          <w:p w14:paraId="17371E7A" w14:textId="1C270A2C" w:rsidR="007C6965" w:rsidRPr="00201D48" w:rsidRDefault="007C6965" w:rsidP="007C6965">
            <w:pPr>
              <w:pStyle w:val="Tabeltekst"/>
            </w:pPr>
            <w:r w:rsidRPr="00CE35A3">
              <w:t>Telefoonnummer</w:t>
            </w:r>
          </w:p>
        </w:tc>
        <w:tc>
          <w:tcPr>
            <w:tcW w:w="5103" w:type="dxa"/>
            <w:shd w:val="clear" w:color="auto" w:fill="D9D9D9" w:themeFill="background1" w:themeFillShade="D9"/>
          </w:tcPr>
          <w:p w14:paraId="3898F07C" w14:textId="77777777" w:rsidR="007C6965" w:rsidRPr="00201D48" w:rsidRDefault="007C6965" w:rsidP="007C6965">
            <w:pPr>
              <w:pStyle w:val="Tabeltekst"/>
            </w:pPr>
          </w:p>
        </w:tc>
      </w:tr>
      <w:tr w:rsidR="007C6965" w:rsidRPr="00201D48" w14:paraId="11BA7323" w14:textId="77777777" w:rsidTr="00656179">
        <w:tc>
          <w:tcPr>
            <w:tcW w:w="4111" w:type="dxa"/>
          </w:tcPr>
          <w:p w14:paraId="30DA577B" w14:textId="2A89B9F3" w:rsidR="007C6965" w:rsidRPr="00201D48" w:rsidRDefault="007C6965" w:rsidP="007C6965">
            <w:pPr>
              <w:pStyle w:val="Tabeltekst"/>
            </w:pPr>
            <w:r>
              <w:t>E</w:t>
            </w:r>
            <w:r w:rsidRPr="00CE35A3">
              <w:t>-mail</w:t>
            </w:r>
          </w:p>
        </w:tc>
        <w:tc>
          <w:tcPr>
            <w:tcW w:w="5103" w:type="dxa"/>
            <w:shd w:val="clear" w:color="auto" w:fill="D9D9D9" w:themeFill="background1" w:themeFillShade="D9"/>
          </w:tcPr>
          <w:p w14:paraId="435AE971" w14:textId="77777777" w:rsidR="007C6965" w:rsidRPr="00201D48" w:rsidRDefault="007C6965" w:rsidP="007C6965">
            <w:pPr>
              <w:pStyle w:val="Tabeltekst"/>
            </w:pPr>
          </w:p>
        </w:tc>
      </w:tr>
      <w:tr w:rsidR="007C6965" w:rsidRPr="00201D48" w14:paraId="7AE13BEF" w14:textId="77777777" w:rsidTr="00656179">
        <w:tc>
          <w:tcPr>
            <w:tcW w:w="4111" w:type="dxa"/>
          </w:tcPr>
          <w:p w14:paraId="5881F2E5" w14:textId="77777777" w:rsidR="007C6965" w:rsidRPr="00CE35A3" w:rsidRDefault="007C6965" w:rsidP="007C6965">
            <w:pPr>
              <w:pStyle w:val="Tabeltekst"/>
            </w:pPr>
          </w:p>
        </w:tc>
        <w:tc>
          <w:tcPr>
            <w:tcW w:w="5103" w:type="dxa"/>
          </w:tcPr>
          <w:p w14:paraId="0C502D29" w14:textId="77777777" w:rsidR="007C6965" w:rsidRPr="00201D48" w:rsidRDefault="007C6965" w:rsidP="007C6965">
            <w:pPr>
              <w:pStyle w:val="Tabeltekst"/>
            </w:pPr>
          </w:p>
        </w:tc>
      </w:tr>
      <w:tr w:rsidR="007C6965" w:rsidRPr="00201D48" w14:paraId="62B3B4A0" w14:textId="77777777" w:rsidTr="00895276">
        <w:tc>
          <w:tcPr>
            <w:tcW w:w="4111" w:type="dxa"/>
          </w:tcPr>
          <w:p w14:paraId="61F3AD07" w14:textId="6ACB426F" w:rsidR="007C6965" w:rsidRPr="00CE35A3" w:rsidRDefault="007C6965" w:rsidP="007C6965">
            <w:pPr>
              <w:pStyle w:val="Tabeltekst"/>
            </w:pPr>
            <w:r>
              <w:t xml:space="preserve">Omschrijving van de </w:t>
            </w:r>
            <w:r w:rsidR="168FC655">
              <w:t>o</w:t>
            </w:r>
            <w:r>
              <w:t>pdracht</w:t>
            </w:r>
          </w:p>
        </w:tc>
        <w:tc>
          <w:tcPr>
            <w:tcW w:w="5103" w:type="dxa"/>
            <w:shd w:val="clear" w:color="auto" w:fill="D9D9D9" w:themeFill="background1" w:themeFillShade="D9"/>
          </w:tcPr>
          <w:p w14:paraId="5C41C872" w14:textId="66554579" w:rsidR="007C6965" w:rsidRPr="00201D48" w:rsidRDefault="007C6965" w:rsidP="007C6965">
            <w:pPr>
              <w:pStyle w:val="Tabeltekst"/>
            </w:pPr>
          </w:p>
        </w:tc>
      </w:tr>
      <w:tr w:rsidR="00AB52ED" w:rsidRPr="00201D48" w14:paraId="69428DED" w14:textId="77777777" w:rsidTr="00895276">
        <w:tc>
          <w:tcPr>
            <w:tcW w:w="4111" w:type="dxa"/>
          </w:tcPr>
          <w:p w14:paraId="3EC77042" w14:textId="77777777" w:rsidR="00AB52ED" w:rsidRDefault="00AB52ED" w:rsidP="007C6965">
            <w:pPr>
              <w:pStyle w:val="Tabeltekst"/>
            </w:pPr>
          </w:p>
        </w:tc>
        <w:tc>
          <w:tcPr>
            <w:tcW w:w="5103" w:type="dxa"/>
            <w:shd w:val="clear" w:color="auto" w:fill="D9D9D9" w:themeFill="background1" w:themeFillShade="D9"/>
          </w:tcPr>
          <w:p w14:paraId="042A63C7" w14:textId="77777777" w:rsidR="00AB52ED" w:rsidRPr="00201D48" w:rsidRDefault="00AB52ED" w:rsidP="007C6965">
            <w:pPr>
              <w:pStyle w:val="Tabeltekst"/>
            </w:pPr>
          </w:p>
        </w:tc>
      </w:tr>
      <w:tr w:rsidR="002C1994" w:rsidRPr="00201D48" w14:paraId="7DE0CC67" w14:textId="77777777" w:rsidTr="00895276">
        <w:tc>
          <w:tcPr>
            <w:tcW w:w="4111" w:type="dxa"/>
          </w:tcPr>
          <w:p w14:paraId="2069AA39" w14:textId="77777777" w:rsidR="002C1994" w:rsidRDefault="002C1994" w:rsidP="007C6965">
            <w:pPr>
              <w:pStyle w:val="Tabeltekst"/>
            </w:pPr>
            <w:r>
              <w:t xml:space="preserve">Opdracht uitgevoerd in </w:t>
            </w:r>
            <w:r w:rsidR="00C62A36">
              <w:t xml:space="preserve">combinatie? </w:t>
            </w:r>
          </w:p>
          <w:p w14:paraId="348E8740" w14:textId="21296A5E" w:rsidR="00C62A36" w:rsidRDefault="00C62A36" w:rsidP="000B0D35">
            <w:pPr>
              <w:pStyle w:val="Tabeltekst"/>
              <w:numPr>
                <w:ilvl w:val="0"/>
                <w:numId w:val="12"/>
              </w:numPr>
            </w:pPr>
            <w:r>
              <w:t xml:space="preserve">Zo ja, </w:t>
            </w:r>
            <w:r w:rsidR="00C45124">
              <w:t xml:space="preserve">benoem </w:t>
            </w:r>
            <w:r w:rsidR="008E485D">
              <w:t>w</w:t>
            </w:r>
            <w:r>
              <w:t>elk</w:t>
            </w:r>
            <w:r w:rsidR="00C45124">
              <w:t>e</w:t>
            </w:r>
            <w:r>
              <w:t xml:space="preserve"> </w:t>
            </w:r>
            <w:r w:rsidR="00C45124">
              <w:t>onderdelen van de opdracht door u zijn/ worden uitgevoerd?</w:t>
            </w:r>
          </w:p>
        </w:tc>
        <w:tc>
          <w:tcPr>
            <w:tcW w:w="5103" w:type="dxa"/>
            <w:shd w:val="clear" w:color="auto" w:fill="D9D9D9" w:themeFill="background1" w:themeFillShade="D9"/>
          </w:tcPr>
          <w:p w14:paraId="5AE77E30" w14:textId="77777777" w:rsidR="002C1994" w:rsidRPr="00201D48" w:rsidRDefault="002C1994" w:rsidP="007C6965">
            <w:pPr>
              <w:pStyle w:val="Tabeltekst"/>
            </w:pPr>
          </w:p>
        </w:tc>
      </w:tr>
      <w:tr w:rsidR="007C6965" w:rsidRPr="00201D48" w14:paraId="57D96E98" w14:textId="77777777" w:rsidTr="00895276">
        <w:tc>
          <w:tcPr>
            <w:tcW w:w="4111" w:type="dxa"/>
          </w:tcPr>
          <w:p w14:paraId="53D10B35" w14:textId="0336315E" w:rsidR="007C6965" w:rsidRDefault="007C6965" w:rsidP="007C6965">
            <w:pPr>
              <w:pStyle w:val="Tabeltekst"/>
            </w:pPr>
            <w:r>
              <w:t xml:space="preserve">Omvang van de </w:t>
            </w:r>
            <w:r w:rsidR="0C633017">
              <w:t>o</w:t>
            </w:r>
            <w:r>
              <w:t>pdracht</w:t>
            </w:r>
            <w:r w:rsidR="00895276">
              <w:t xml:space="preserve"> in aantal cliënten</w:t>
            </w:r>
            <w:r w:rsidR="00BA11C9">
              <w:t xml:space="preserve"> (op peildatum)</w:t>
            </w:r>
            <w:r w:rsidR="00895276">
              <w:t>.</w:t>
            </w:r>
          </w:p>
          <w:p w14:paraId="4C772B81" w14:textId="2852CD87" w:rsidR="007C6965" w:rsidRPr="00CE35A3" w:rsidRDefault="007C6965" w:rsidP="007C6965">
            <w:pPr>
              <w:pStyle w:val="Opsomteken1"/>
            </w:pPr>
          </w:p>
        </w:tc>
        <w:tc>
          <w:tcPr>
            <w:tcW w:w="5103" w:type="dxa"/>
            <w:shd w:val="clear" w:color="auto" w:fill="D9D9D9" w:themeFill="background1" w:themeFillShade="D9"/>
          </w:tcPr>
          <w:p w14:paraId="12CCDA25" w14:textId="77777777" w:rsidR="007C6965" w:rsidRPr="00201D48" w:rsidRDefault="007C6965" w:rsidP="007C6965">
            <w:pPr>
              <w:pStyle w:val="Tabeltekst"/>
            </w:pPr>
          </w:p>
        </w:tc>
      </w:tr>
      <w:tr w:rsidR="007C6965" w:rsidRPr="00201D48" w14:paraId="5DFBB1BC" w14:textId="77777777" w:rsidTr="00656A4E">
        <w:tc>
          <w:tcPr>
            <w:tcW w:w="4111" w:type="dxa"/>
          </w:tcPr>
          <w:p w14:paraId="065FD73D" w14:textId="080C1EE8" w:rsidR="007C6965" w:rsidRPr="00E47EF5" w:rsidRDefault="007C6965" w:rsidP="007C6965">
            <w:pPr>
              <w:pStyle w:val="Tabeltekst"/>
            </w:pPr>
            <w:r>
              <w:t xml:space="preserve">Naam </w:t>
            </w:r>
            <w:r w:rsidR="00BA11C9">
              <w:t>uitvoerende partij (</w:t>
            </w:r>
            <w:proofErr w:type="spellStart"/>
            <w:r w:rsidR="00BA11C9">
              <w:t>combinant</w:t>
            </w:r>
            <w:proofErr w:type="spellEnd"/>
            <w:r w:rsidR="00BA11C9">
              <w:t>, onderaannemer</w:t>
            </w:r>
            <w:r w:rsidR="00A51FCF">
              <w:t>)</w:t>
            </w:r>
          </w:p>
        </w:tc>
        <w:tc>
          <w:tcPr>
            <w:tcW w:w="5103" w:type="dxa"/>
            <w:shd w:val="clear" w:color="auto" w:fill="D9D9D9" w:themeFill="background1" w:themeFillShade="D9"/>
          </w:tcPr>
          <w:p w14:paraId="25D1000D" w14:textId="77777777" w:rsidR="007C6965" w:rsidRPr="00201D48" w:rsidRDefault="007C6965" w:rsidP="007C6965">
            <w:pPr>
              <w:pStyle w:val="Tabeltekst"/>
            </w:pPr>
          </w:p>
        </w:tc>
      </w:tr>
      <w:tr w:rsidR="007C6965" w:rsidRPr="00201D48" w14:paraId="23CC92C0" w14:textId="77777777" w:rsidTr="00656A4E">
        <w:tc>
          <w:tcPr>
            <w:tcW w:w="4111" w:type="dxa"/>
          </w:tcPr>
          <w:p w14:paraId="249085D0" w14:textId="6830C56B" w:rsidR="007C6965" w:rsidRPr="00E47EF5" w:rsidRDefault="007C6965" w:rsidP="007C6965">
            <w:pPr>
              <w:pStyle w:val="Tabeltekst"/>
            </w:pPr>
            <w:r w:rsidRPr="0017150D">
              <w:t>Datum</w:t>
            </w:r>
          </w:p>
        </w:tc>
        <w:tc>
          <w:tcPr>
            <w:tcW w:w="5103" w:type="dxa"/>
            <w:shd w:val="clear" w:color="auto" w:fill="D9D9D9" w:themeFill="background1" w:themeFillShade="D9"/>
          </w:tcPr>
          <w:p w14:paraId="576A4B03" w14:textId="77777777" w:rsidR="007C6965" w:rsidRPr="00201D48" w:rsidRDefault="007C6965" w:rsidP="007C6965">
            <w:pPr>
              <w:pStyle w:val="Tabeltekst"/>
            </w:pPr>
          </w:p>
        </w:tc>
      </w:tr>
      <w:tr w:rsidR="004B4499" w:rsidRPr="00201D48" w14:paraId="204B54AF" w14:textId="77777777" w:rsidTr="00656179">
        <w:tc>
          <w:tcPr>
            <w:tcW w:w="4111" w:type="dxa"/>
          </w:tcPr>
          <w:p w14:paraId="0E41DD31" w14:textId="77777777" w:rsidR="004B4499" w:rsidRPr="0017150D" w:rsidRDefault="004B4499" w:rsidP="007C6965">
            <w:pPr>
              <w:pStyle w:val="Tabeltekst"/>
            </w:pPr>
          </w:p>
        </w:tc>
        <w:tc>
          <w:tcPr>
            <w:tcW w:w="5103" w:type="dxa"/>
          </w:tcPr>
          <w:p w14:paraId="0FCF570D" w14:textId="77777777" w:rsidR="004B4499" w:rsidRPr="00201D48" w:rsidRDefault="004B4499" w:rsidP="007C6965">
            <w:pPr>
              <w:pStyle w:val="Tabeltekst"/>
            </w:pPr>
          </w:p>
        </w:tc>
      </w:tr>
    </w:tbl>
    <w:p w14:paraId="15460DE7" w14:textId="77777777" w:rsidR="00300BDB" w:rsidRPr="00F7262E" w:rsidRDefault="00300BDB" w:rsidP="00300BDB">
      <w:pPr>
        <w:pStyle w:val="Default"/>
        <w:rPr>
          <w:rFonts w:ascii="Arial" w:hAnsi="Arial" w:cs="Arial"/>
          <w:color w:val="auto"/>
          <w:sz w:val="20"/>
          <w:szCs w:val="20"/>
        </w:rPr>
      </w:pPr>
    </w:p>
    <w:p w14:paraId="0A213C80" w14:textId="77777777" w:rsidR="00300BDB" w:rsidRPr="00F7262E" w:rsidRDefault="00300BDB" w:rsidP="4B326A26">
      <w:pPr>
        <w:rPr>
          <w:rFonts w:cs="Arial"/>
          <w:szCs w:val="20"/>
        </w:rPr>
      </w:pPr>
    </w:p>
    <w:p w14:paraId="2703956A" w14:textId="77777777" w:rsidR="00E31B44" w:rsidRPr="00F7262E" w:rsidRDefault="00E31B44" w:rsidP="00E31B44">
      <w:pPr>
        <w:pStyle w:val="Default"/>
        <w:rPr>
          <w:rFonts w:ascii="Arial" w:hAnsi="Arial" w:cs="Arial"/>
          <w:color w:val="auto"/>
          <w:sz w:val="20"/>
          <w:szCs w:val="20"/>
        </w:rPr>
      </w:pPr>
      <w:r w:rsidRPr="00F7262E">
        <w:rPr>
          <w:rFonts w:ascii="Arial" w:hAnsi="Arial" w:cs="Arial"/>
          <w:color w:val="auto"/>
          <w:sz w:val="20"/>
          <w:szCs w:val="20"/>
        </w:rPr>
        <w:t xml:space="preserve">We benaderen de referent op het door u in het formulier opgave referentieprojecten opgegeven e-mailadres en/ of telefoonnummer van de referent. Eventueel verkeerd opgegeven (contactgegevens van de) referenten zijn voor uw rekening en risico. Als de referent niet binnen vijf (5) werkdagen na versturing van de e-mail aan hem/haar per e-mail aan ons heeft bevestigd dat aan de werkervaringseis(en) is voldaan, dan zullen wij aan u verzoeken om binnen een gestelde termijn alsnog aan te tonen dat de referentie voldoet aan de gestelde werkervaringseis(en). Als u naar ons oordeel dan niet aantoont dat u voldoet aan de gestelde werkervaringseis(en), dan voldoet u niet aan de minimum geschiktheidseisen en sluiten wij u uit van verdere deelneming aan de procedure. </w:t>
      </w:r>
    </w:p>
    <w:p w14:paraId="399FA6EE" w14:textId="06E5D128" w:rsidR="00E31B44" w:rsidRPr="00F7262E" w:rsidRDefault="00E31B44" w:rsidP="00E31B44">
      <w:pPr>
        <w:rPr>
          <w:rFonts w:cs="Arial"/>
          <w:szCs w:val="20"/>
        </w:rPr>
      </w:pPr>
      <w:r w:rsidRPr="00F7262E">
        <w:rPr>
          <w:rFonts w:cs="Arial"/>
          <w:szCs w:val="20"/>
        </w:rPr>
        <w:t>We kunnen in voorkomende gevallen en met inachtneming van het gelijkheidsbeginsel beslissen om de reactietermijn van de referent of van u te verlengen. Dit zullen wij dan expliciet aan u mededelen. In verband met de voortgang van dit verificatieproces verzoeken wij u de contactpersoon van de door u op te geven referent ervan op de hoogte te stellen dat wij contact kunnen opnemen</w:t>
      </w:r>
      <w:r w:rsidR="00C2071D">
        <w:rPr>
          <w:rFonts w:cs="Arial"/>
          <w:szCs w:val="20"/>
        </w:rPr>
        <w:t>.</w:t>
      </w:r>
    </w:p>
    <w:p w14:paraId="79F7BE60" w14:textId="77777777" w:rsidR="005E5333" w:rsidRPr="00F7262E" w:rsidRDefault="005E5333" w:rsidP="00E31B44">
      <w:pPr>
        <w:rPr>
          <w:rFonts w:cs="Arial"/>
          <w:szCs w:val="20"/>
        </w:rPr>
      </w:pPr>
    </w:p>
    <w:p w14:paraId="483C25E7" w14:textId="77777777" w:rsidR="00404211" w:rsidRPr="00FC63E7" w:rsidRDefault="00404211" w:rsidP="00404211">
      <w:pPr>
        <w:pStyle w:val="Default"/>
        <w:rPr>
          <w:rFonts w:ascii="Arial" w:hAnsi="Arial" w:cs="Arial"/>
          <w:sz w:val="20"/>
          <w:szCs w:val="20"/>
        </w:rPr>
      </w:pPr>
    </w:p>
    <w:p w14:paraId="4686D979" w14:textId="6216046A" w:rsidR="00404211" w:rsidRPr="00FC63E7" w:rsidRDefault="00404211" w:rsidP="00404211">
      <w:pPr>
        <w:pStyle w:val="Default"/>
        <w:numPr>
          <w:ilvl w:val="0"/>
          <w:numId w:val="15"/>
        </w:numPr>
        <w:ind w:left="426"/>
        <w:rPr>
          <w:rFonts w:ascii="Arial" w:hAnsi="Arial" w:cs="Arial"/>
          <w:sz w:val="20"/>
          <w:szCs w:val="20"/>
        </w:rPr>
      </w:pPr>
      <w:r w:rsidRPr="00FC63E7">
        <w:rPr>
          <w:rFonts w:ascii="Arial" w:hAnsi="Arial" w:cs="Arial"/>
          <w:sz w:val="20"/>
          <w:szCs w:val="20"/>
        </w:rPr>
        <w:t xml:space="preserve">Er zijn geen eisen aan de referent. De referent is de </w:t>
      </w:r>
      <w:r w:rsidR="00C95224">
        <w:rPr>
          <w:rFonts w:ascii="Arial" w:hAnsi="Arial" w:cs="Arial"/>
          <w:sz w:val="20"/>
          <w:szCs w:val="20"/>
        </w:rPr>
        <w:t>opdrachtgever</w:t>
      </w:r>
      <w:r w:rsidR="00CD58BC">
        <w:rPr>
          <w:rFonts w:ascii="Arial" w:hAnsi="Arial" w:cs="Arial"/>
          <w:sz w:val="20"/>
          <w:szCs w:val="20"/>
        </w:rPr>
        <w:t xml:space="preserve"> voor de</w:t>
      </w:r>
      <w:r w:rsidRPr="00FC63E7">
        <w:rPr>
          <w:rFonts w:ascii="Arial" w:hAnsi="Arial" w:cs="Arial"/>
          <w:sz w:val="20"/>
          <w:szCs w:val="20"/>
        </w:rPr>
        <w:t xml:space="preserve"> door u uitgevoerde werkzaamheden. </w:t>
      </w:r>
    </w:p>
    <w:p w14:paraId="3E51C688" w14:textId="77777777" w:rsidR="00404211" w:rsidRPr="00FC63E7" w:rsidRDefault="00404211" w:rsidP="00404211">
      <w:pPr>
        <w:pStyle w:val="Default"/>
        <w:numPr>
          <w:ilvl w:val="0"/>
          <w:numId w:val="15"/>
        </w:numPr>
        <w:ind w:left="426"/>
        <w:rPr>
          <w:rFonts w:ascii="Arial" w:hAnsi="Arial" w:cs="Arial"/>
          <w:sz w:val="20"/>
          <w:szCs w:val="20"/>
        </w:rPr>
      </w:pPr>
      <w:r w:rsidRPr="00FC63E7">
        <w:rPr>
          <w:rFonts w:ascii="Arial" w:hAnsi="Arial" w:cs="Arial"/>
          <w:sz w:val="20"/>
          <w:szCs w:val="20"/>
        </w:rPr>
        <w:t xml:space="preserve">Wij hebben een contactpersoon nodig. Het is voor ons belangrijk dat de contactpersoon van de referent kan bevestigen dat u aan de betreffende werkervaringseis voldoet. </w:t>
      </w:r>
    </w:p>
    <w:p w14:paraId="623A257F" w14:textId="77777777" w:rsidR="00404211" w:rsidRPr="00FC63E7" w:rsidRDefault="00404211" w:rsidP="00404211">
      <w:pPr>
        <w:pStyle w:val="Default"/>
        <w:numPr>
          <w:ilvl w:val="0"/>
          <w:numId w:val="15"/>
        </w:numPr>
        <w:ind w:left="426"/>
        <w:rPr>
          <w:rFonts w:ascii="Arial" w:hAnsi="Arial" w:cs="Arial"/>
          <w:sz w:val="20"/>
          <w:szCs w:val="20"/>
        </w:rPr>
      </w:pPr>
      <w:r w:rsidRPr="00FC63E7">
        <w:rPr>
          <w:rFonts w:ascii="Arial" w:hAnsi="Arial" w:cs="Arial"/>
          <w:sz w:val="20"/>
          <w:szCs w:val="20"/>
        </w:rPr>
        <w:t xml:space="preserve">Ervaring in de vorm van PGB telt in principe mee. Het gaat ons om de inhoudelijke zorg. We moeten de referentie in principe wel controleren bij de desbetreffende cliënt. Dat is iets wat we liever niet doen, maar we zien ook geen mogelijkheid om dit te verbieden. </w:t>
      </w:r>
    </w:p>
    <w:p w14:paraId="6BBD6E06" w14:textId="77777777" w:rsidR="00404211" w:rsidRPr="00FC63E7" w:rsidRDefault="00404211" w:rsidP="00404211">
      <w:pPr>
        <w:pStyle w:val="Default"/>
        <w:numPr>
          <w:ilvl w:val="0"/>
          <w:numId w:val="15"/>
        </w:numPr>
        <w:ind w:left="426"/>
        <w:rPr>
          <w:rFonts w:ascii="Arial" w:hAnsi="Arial" w:cs="Arial"/>
          <w:sz w:val="20"/>
          <w:szCs w:val="20"/>
        </w:rPr>
      </w:pPr>
      <w:r w:rsidRPr="00FC63E7">
        <w:rPr>
          <w:rFonts w:ascii="Arial" w:hAnsi="Arial" w:cs="Arial"/>
          <w:sz w:val="20"/>
          <w:szCs w:val="20"/>
        </w:rPr>
        <w:lastRenderedPageBreak/>
        <w:t xml:space="preserve">Per referent dient u één verklaring in. </w:t>
      </w:r>
    </w:p>
    <w:p w14:paraId="5D32C3CE" w14:textId="6B7A003E" w:rsidR="00404211" w:rsidRPr="00FC63E7" w:rsidRDefault="00404211" w:rsidP="00404211">
      <w:pPr>
        <w:pStyle w:val="Default"/>
        <w:numPr>
          <w:ilvl w:val="0"/>
          <w:numId w:val="15"/>
        </w:numPr>
        <w:ind w:left="426"/>
        <w:rPr>
          <w:rFonts w:ascii="Arial" w:hAnsi="Arial" w:cs="Arial"/>
          <w:sz w:val="20"/>
          <w:szCs w:val="20"/>
        </w:rPr>
      </w:pPr>
      <w:r w:rsidRPr="00FC63E7">
        <w:rPr>
          <w:rFonts w:ascii="Arial" w:hAnsi="Arial" w:cs="Arial"/>
          <w:sz w:val="20"/>
          <w:szCs w:val="20"/>
        </w:rPr>
        <w:t xml:space="preserve">Uw referentieopdracht mag </w:t>
      </w:r>
      <w:r w:rsidR="00112CB8">
        <w:rPr>
          <w:rFonts w:ascii="Arial" w:hAnsi="Arial" w:cs="Arial"/>
          <w:sz w:val="20"/>
          <w:szCs w:val="20"/>
        </w:rPr>
        <w:t xml:space="preserve">ook </w:t>
      </w:r>
      <w:r w:rsidRPr="00FC63E7">
        <w:rPr>
          <w:rFonts w:ascii="Arial" w:hAnsi="Arial" w:cs="Arial"/>
          <w:sz w:val="20"/>
          <w:szCs w:val="20"/>
        </w:rPr>
        <w:t xml:space="preserve">binnen de regio </w:t>
      </w:r>
      <w:proofErr w:type="spellStart"/>
      <w:r w:rsidRPr="00FC63E7">
        <w:rPr>
          <w:rFonts w:ascii="Arial" w:hAnsi="Arial" w:cs="Arial"/>
          <w:sz w:val="20"/>
          <w:szCs w:val="20"/>
        </w:rPr>
        <w:t>Westfriesland</w:t>
      </w:r>
      <w:proofErr w:type="spellEnd"/>
      <w:r w:rsidRPr="00FC63E7">
        <w:rPr>
          <w:rFonts w:ascii="Arial" w:hAnsi="Arial" w:cs="Arial"/>
          <w:sz w:val="20"/>
          <w:szCs w:val="20"/>
        </w:rPr>
        <w:t xml:space="preserve"> uitgevoerd zijn. U kunt dan de gemeente(n) uit de regio Westfriesland als referent opgeven. Uw referentieopdracht mag ook buiten de regio Westfriesland uitgevoerd zijn. </w:t>
      </w:r>
    </w:p>
    <w:p w14:paraId="7F8E97C3" w14:textId="2CC084DE" w:rsidR="00404211" w:rsidRPr="00FC63E7" w:rsidRDefault="00AB3A07" w:rsidP="00404211">
      <w:pPr>
        <w:pStyle w:val="Default"/>
        <w:numPr>
          <w:ilvl w:val="0"/>
          <w:numId w:val="15"/>
        </w:numPr>
        <w:ind w:left="426"/>
        <w:rPr>
          <w:rFonts w:ascii="Arial" w:hAnsi="Arial" w:cs="Arial"/>
          <w:sz w:val="20"/>
          <w:szCs w:val="20"/>
        </w:rPr>
      </w:pPr>
      <w:r>
        <w:rPr>
          <w:rFonts w:ascii="Arial" w:hAnsi="Arial" w:cs="Arial"/>
          <w:sz w:val="20"/>
          <w:szCs w:val="20"/>
        </w:rPr>
        <w:t>D</w:t>
      </w:r>
      <w:r w:rsidR="00404211" w:rsidRPr="00FC63E7">
        <w:rPr>
          <w:rFonts w:ascii="Arial" w:hAnsi="Arial" w:cs="Arial"/>
          <w:sz w:val="20"/>
          <w:szCs w:val="20"/>
        </w:rPr>
        <w:t xml:space="preserve">e door u opgegeven peildatum </w:t>
      </w:r>
      <w:r>
        <w:rPr>
          <w:rFonts w:ascii="Arial" w:hAnsi="Arial" w:cs="Arial"/>
          <w:sz w:val="20"/>
          <w:szCs w:val="20"/>
        </w:rPr>
        <w:t xml:space="preserve">moet binnen </w:t>
      </w:r>
      <w:r w:rsidR="00C65C8A">
        <w:rPr>
          <w:rFonts w:ascii="Arial" w:hAnsi="Arial" w:cs="Arial"/>
          <w:sz w:val="20"/>
          <w:szCs w:val="20"/>
        </w:rPr>
        <w:t>de afgelopen drie jaar liggen.</w:t>
      </w:r>
      <w:r w:rsidR="002C1789">
        <w:rPr>
          <w:rFonts w:ascii="Arial" w:hAnsi="Arial" w:cs="Arial"/>
          <w:sz w:val="20"/>
          <w:szCs w:val="20"/>
        </w:rPr>
        <w:t xml:space="preserve">( &lt; 3 jaar vanaf publicatiedatum van deze aanbesteding) </w:t>
      </w:r>
      <w:r w:rsidR="00404211" w:rsidRPr="00FC63E7">
        <w:rPr>
          <w:rFonts w:ascii="Arial" w:hAnsi="Arial" w:cs="Arial"/>
          <w:sz w:val="20"/>
          <w:szCs w:val="20"/>
        </w:rPr>
        <w:t xml:space="preserve"> </w:t>
      </w:r>
    </w:p>
    <w:p w14:paraId="1C61238E" w14:textId="77777777" w:rsidR="00404211" w:rsidRPr="00FC63E7" w:rsidRDefault="00404211" w:rsidP="00404211">
      <w:pPr>
        <w:rPr>
          <w:rFonts w:cs="Arial"/>
          <w:szCs w:val="20"/>
        </w:rPr>
      </w:pPr>
    </w:p>
    <w:p w14:paraId="5D028333" w14:textId="77777777" w:rsidR="005E5333" w:rsidRDefault="005E5333" w:rsidP="00E31B44">
      <w:pPr>
        <w:rPr>
          <w:rFonts w:eastAsia="Calibri"/>
          <w:szCs w:val="20"/>
        </w:rPr>
      </w:pPr>
    </w:p>
    <w:sectPr w:rsidR="005E5333" w:rsidSect="00B567E4">
      <w:footerReference w:type="even" r:id="rId11"/>
      <w:footerReference w:type="default" r:id="rId12"/>
      <w:headerReference w:type="first" r:id="rId13"/>
      <w:footerReference w:type="first" r:id="rId14"/>
      <w:type w:val="continuous"/>
      <w:pgSz w:w="11906" w:h="16838" w:code="9"/>
      <w:pgMar w:top="1247" w:right="1021" w:bottom="794" w:left="1588" w:header="709" w:footer="3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F612C" w14:textId="77777777" w:rsidR="00C54DEB" w:rsidRDefault="00C54DEB" w:rsidP="00C13F97">
      <w:pPr>
        <w:spacing w:line="240" w:lineRule="auto"/>
      </w:pPr>
      <w:r>
        <w:separator/>
      </w:r>
    </w:p>
  </w:endnote>
  <w:endnote w:type="continuationSeparator" w:id="0">
    <w:p w14:paraId="534A3239" w14:textId="77777777" w:rsidR="00C54DEB" w:rsidRDefault="00C54DEB" w:rsidP="00C13F97">
      <w:pPr>
        <w:spacing w:line="240" w:lineRule="auto"/>
      </w:pPr>
      <w:r>
        <w:continuationSeparator/>
      </w:r>
    </w:p>
  </w:endnote>
  <w:endnote w:type="continuationNotice" w:id="1">
    <w:p w14:paraId="182CAB12" w14:textId="77777777" w:rsidR="00C54DEB" w:rsidRDefault="00C54D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ckwell">
    <w:panose1 w:val="02060603020205020403"/>
    <w:charset w:val="00"/>
    <w:family w:val="roman"/>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92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28" w:type="dxa"/>
        <w:left w:w="0" w:type="dxa"/>
        <w:right w:w="0" w:type="dxa"/>
      </w:tblCellMar>
      <w:tblLook w:val="04A0" w:firstRow="1" w:lastRow="0" w:firstColumn="1" w:lastColumn="0" w:noHBand="0" w:noVBand="1"/>
    </w:tblPr>
    <w:tblGrid>
      <w:gridCol w:w="8647"/>
      <w:gridCol w:w="652"/>
    </w:tblGrid>
    <w:tr w:rsidR="00B03A4C" w:rsidRPr="00BC115D" w14:paraId="26B845F0" w14:textId="77777777" w:rsidTr="00920953">
      <w:tc>
        <w:tcPr>
          <w:tcW w:w="8647" w:type="dxa"/>
        </w:tcPr>
        <w:p w14:paraId="0324C7D3" w14:textId="70121214" w:rsidR="00B03A4C" w:rsidRPr="00BC115D" w:rsidRDefault="00000000" w:rsidP="00B03A4C">
          <w:pPr>
            <w:pStyle w:val="Voettekst"/>
            <w:tabs>
              <w:tab w:val="clear" w:pos="4536"/>
              <w:tab w:val="clear" w:pos="9299"/>
            </w:tabs>
            <w:rPr>
              <w:noProof/>
            </w:rPr>
          </w:pPr>
          <w:fldSimple w:instr="STYLEREF  RapportTitel  \* MERGEFORMAT">
            <w:r w:rsidR="00C65C8A">
              <w:rPr>
                <w:noProof/>
              </w:rPr>
              <w:t>Bijlage 9 Referentieformulier</w:t>
            </w:r>
          </w:fldSimple>
        </w:p>
      </w:tc>
      <w:tc>
        <w:tcPr>
          <w:tcW w:w="652" w:type="dxa"/>
        </w:tcPr>
        <w:p w14:paraId="3512A106" w14:textId="77777777" w:rsidR="00B03A4C" w:rsidRDefault="00B03A4C" w:rsidP="00B03A4C">
          <w:pPr>
            <w:pStyle w:val="Voettekst"/>
            <w:tabs>
              <w:tab w:val="clear" w:pos="4536"/>
              <w:tab w:val="clear" w:pos="9299"/>
            </w:tabs>
            <w:jc w:val="right"/>
          </w:pPr>
          <w:r w:rsidRPr="00BC115D">
            <w:fldChar w:fldCharType="begin"/>
          </w:r>
          <w:r w:rsidRPr="00BC115D">
            <w:instrText xml:space="preserve"> PAGE  \* Arabic  \* MERGEFORMAT </w:instrText>
          </w:r>
          <w:r w:rsidRPr="00BC115D">
            <w:fldChar w:fldCharType="separate"/>
          </w:r>
          <w:r>
            <w:rPr>
              <w:noProof/>
            </w:rPr>
            <w:t>2</w:t>
          </w:r>
          <w:r w:rsidRPr="00BC115D">
            <w:fldChar w:fldCharType="end"/>
          </w:r>
          <w:r w:rsidRPr="00BC115D">
            <w:t>/</w:t>
          </w:r>
          <w:fldSimple w:instr="NUMPAGES   \* MERGEFORMAT">
            <w:r>
              <w:rPr>
                <w:noProof/>
              </w:rPr>
              <w:t>6</w:t>
            </w:r>
          </w:fldSimple>
        </w:p>
      </w:tc>
    </w:tr>
  </w:tbl>
  <w:p w14:paraId="22CFF7E4" w14:textId="77777777" w:rsidR="002B71B6" w:rsidRPr="00D17014" w:rsidRDefault="002B71B6" w:rsidP="00C24BC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92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28" w:type="dxa"/>
        <w:left w:w="0" w:type="dxa"/>
        <w:right w:w="0" w:type="dxa"/>
      </w:tblCellMar>
      <w:tblLook w:val="04A0" w:firstRow="1" w:lastRow="0" w:firstColumn="1" w:lastColumn="0" w:noHBand="0" w:noVBand="1"/>
    </w:tblPr>
    <w:tblGrid>
      <w:gridCol w:w="8647"/>
      <w:gridCol w:w="652"/>
    </w:tblGrid>
    <w:tr w:rsidR="00B03A4C" w:rsidRPr="00BC115D" w14:paraId="64C9B523" w14:textId="77777777" w:rsidTr="00920953">
      <w:tc>
        <w:tcPr>
          <w:tcW w:w="8647" w:type="dxa"/>
        </w:tcPr>
        <w:p w14:paraId="1BA09A6B" w14:textId="0654EEFE" w:rsidR="00B03A4C" w:rsidRPr="00BC115D" w:rsidRDefault="00000000" w:rsidP="00B03A4C">
          <w:pPr>
            <w:pStyle w:val="Voettekst"/>
            <w:tabs>
              <w:tab w:val="clear" w:pos="4536"/>
              <w:tab w:val="clear" w:pos="9299"/>
            </w:tabs>
            <w:rPr>
              <w:noProof/>
            </w:rPr>
          </w:pPr>
          <w:fldSimple w:instr="STYLEREF  RapportTitel  \* MERGEFORMAT">
            <w:r w:rsidR="00656A4E">
              <w:rPr>
                <w:noProof/>
              </w:rPr>
              <w:t>Bijlage 9 Referentieformulier</w:t>
            </w:r>
          </w:fldSimple>
        </w:p>
      </w:tc>
      <w:tc>
        <w:tcPr>
          <w:tcW w:w="652" w:type="dxa"/>
        </w:tcPr>
        <w:p w14:paraId="7B50C605" w14:textId="77777777" w:rsidR="00B03A4C" w:rsidRDefault="00B03A4C" w:rsidP="00B03A4C">
          <w:pPr>
            <w:pStyle w:val="Voettekst"/>
            <w:tabs>
              <w:tab w:val="clear" w:pos="4536"/>
              <w:tab w:val="clear" w:pos="9299"/>
            </w:tabs>
            <w:jc w:val="right"/>
          </w:pPr>
          <w:r w:rsidRPr="00BC115D">
            <w:fldChar w:fldCharType="begin"/>
          </w:r>
          <w:r w:rsidRPr="00BC115D">
            <w:instrText xml:space="preserve"> PAGE  \* Arabic  \* MERGEFORMAT </w:instrText>
          </w:r>
          <w:r w:rsidRPr="00BC115D">
            <w:fldChar w:fldCharType="separate"/>
          </w:r>
          <w:r>
            <w:rPr>
              <w:noProof/>
            </w:rPr>
            <w:t>2</w:t>
          </w:r>
          <w:r w:rsidRPr="00BC115D">
            <w:fldChar w:fldCharType="end"/>
          </w:r>
          <w:r w:rsidRPr="00BC115D">
            <w:t>/</w:t>
          </w:r>
          <w:fldSimple w:instr="NUMPAGES   \* MERGEFORMAT">
            <w:r>
              <w:rPr>
                <w:noProof/>
              </w:rPr>
              <w:t>6</w:t>
            </w:r>
          </w:fldSimple>
        </w:p>
      </w:tc>
    </w:tr>
  </w:tbl>
  <w:p w14:paraId="711044CB" w14:textId="77777777" w:rsidR="002B71B6" w:rsidRPr="00D50DDC" w:rsidRDefault="002B71B6" w:rsidP="00986BD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92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28" w:type="dxa"/>
        <w:left w:w="0" w:type="dxa"/>
        <w:right w:w="0" w:type="dxa"/>
      </w:tblCellMar>
      <w:tblLook w:val="04A0" w:firstRow="1" w:lastRow="0" w:firstColumn="1" w:lastColumn="0" w:noHBand="0" w:noVBand="1"/>
    </w:tblPr>
    <w:tblGrid>
      <w:gridCol w:w="8647"/>
      <w:gridCol w:w="652"/>
    </w:tblGrid>
    <w:tr w:rsidR="00B03A4C" w:rsidRPr="00BC115D" w14:paraId="00934237" w14:textId="77777777" w:rsidTr="00920953">
      <w:tc>
        <w:tcPr>
          <w:tcW w:w="8647" w:type="dxa"/>
        </w:tcPr>
        <w:p w14:paraId="23B59181" w14:textId="0151A54C" w:rsidR="00B03A4C" w:rsidRPr="00BC115D" w:rsidRDefault="00000000" w:rsidP="00B03A4C">
          <w:pPr>
            <w:pStyle w:val="Voettekst"/>
            <w:tabs>
              <w:tab w:val="clear" w:pos="4536"/>
              <w:tab w:val="clear" w:pos="9299"/>
            </w:tabs>
            <w:rPr>
              <w:noProof/>
            </w:rPr>
          </w:pPr>
          <w:fldSimple w:instr="STYLEREF  RapportTitel  \* MERGEFORMAT">
            <w:r w:rsidR="00C65C8A">
              <w:rPr>
                <w:noProof/>
              </w:rPr>
              <w:t>Bijlage 9 Referentieformulier</w:t>
            </w:r>
          </w:fldSimple>
        </w:p>
      </w:tc>
      <w:tc>
        <w:tcPr>
          <w:tcW w:w="652" w:type="dxa"/>
        </w:tcPr>
        <w:p w14:paraId="079BD6FC" w14:textId="77777777" w:rsidR="00B03A4C" w:rsidRDefault="00B03A4C" w:rsidP="00B03A4C">
          <w:pPr>
            <w:pStyle w:val="Voettekst"/>
            <w:tabs>
              <w:tab w:val="clear" w:pos="4536"/>
              <w:tab w:val="clear" w:pos="9299"/>
            </w:tabs>
            <w:jc w:val="right"/>
          </w:pPr>
          <w:r w:rsidRPr="00BC115D">
            <w:fldChar w:fldCharType="begin"/>
          </w:r>
          <w:r w:rsidRPr="00BC115D">
            <w:instrText xml:space="preserve"> PAGE  \* Arabic  \* MERGEFORMAT </w:instrText>
          </w:r>
          <w:r w:rsidRPr="00BC115D">
            <w:fldChar w:fldCharType="separate"/>
          </w:r>
          <w:r>
            <w:rPr>
              <w:noProof/>
            </w:rPr>
            <w:t>2</w:t>
          </w:r>
          <w:r w:rsidRPr="00BC115D">
            <w:fldChar w:fldCharType="end"/>
          </w:r>
          <w:r w:rsidRPr="00BC115D">
            <w:t>/</w:t>
          </w:r>
          <w:fldSimple w:instr="NUMPAGES   \* MERGEFORMAT">
            <w:r>
              <w:rPr>
                <w:noProof/>
              </w:rPr>
              <w:t>6</w:t>
            </w:r>
          </w:fldSimple>
        </w:p>
      </w:tc>
    </w:tr>
  </w:tbl>
  <w:p w14:paraId="4F38265E" w14:textId="77777777" w:rsidR="000F101C" w:rsidRDefault="000F101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2A610" w14:textId="77777777" w:rsidR="00C54DEB" w:rsidRDefault="00C54DEB" w:rsidP="00C13F97">
      <w:pPr>
        <w:spacing w:line="240" w:lineRule="auto"/>
      </w:pPr>
      <w:r>
        <w:separator/>
      </w:r>
    </w:p>
  </w:footnote>
  <w:footnote w:type="continuationSeparator" w:id="0">
    <w:p w14:paraId="15E06AC0" w14:textId="77777777" w:rsidR="00C54DEB" w:rsidRDefault="00C54DEB" w:rsidP="00C13F97">
      <w:pPr>
        <w:spacing w:line="240" w:lineRule="auto"/>
      </w:pPr>
      <w:r>
        <w:continuationSeparator/>
      </w:r>
    </w:p>
  </w:footnote>
  <w:footnote w:type="continuationNotice" w:id="1">
    <w:p w14:paraId="15F8AA8F" w14:textId="77777777" w:rsidR="00C54DEB" w:rsidRDefault="00C54DE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68ADB" w14:textId="2CD83ED0" w:rsidR="004B3379" w:rsidRDefault="004B3379">
    <w:pPr>
      <w:pStyle w:val="Koptekst"/>
    </w:pPr>
    <w:r w:rsidRPr="004707CE">
      <w:rPr>
        <w:noProof/>
      </w:rPr>
      <w:drawing>
        <wp:anchor distT="0" distB="0" distL="114300" distR="114300" simplePos="0" relativeHeight="251659264" behindDoc="1" locked="0" layoutInCell="1" allowOverlap="1" wp14:anchorId="7EEE8567" wp14:editId="7AFBD03A">
          <wp:simplePos x="0" y="0"/>
          <wp:positionH relativeFrom="column">
            <wp:posOffset>5382895</wp:posOffset>
          </wp:positionH>
          <wp:positionV relativeFrom="paragraph">
            <wp:posOffset>-278765</wp:posOffset>
          </wp:positionV>
          <wp:extent cx="942975" cy="994410"/>
          <wp:effectExtent l="0" t="0" r="9525" b="0"/>
          <wp:wrapThrough wrapText="bothSides">
            <wp:wrapPolygon edited="0">
              <wp:start x="0" y="0"/>
              <wp:lineTo x="0" y="21103"/>
              <wp:lineTo x="21382" y="21103"/>
              <wp:lineTo x="21382" y="0"/>
              <wp:lineTo x="0" y="0"/>
            </wp:wrapPolygon>
          </wp:wrapThrough>
          <wp:docPr id="1832143055" name="Afbeelding 1832143055" descr="Afbeelding met logo, symbool, embleem, Lettertype&#10;&#10;Automatisch gegenereerde beschrijving">
            <a:extLst xmlns:a="http://schemas.openxmlformats.org/drawingml/2006/main">
              <a:ext uri="{FF2B5EF4-FFF2-40B4-BE49-F238E27FC236}">
                <a16:creationId xmlns:a16="http://schemas.microsoft.com/office/drawing/2014/main" id="{3DF5A9AD-F2CA-36CD-61A3-E573B27BE6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2021169" name="Afbeelding 2062021169" descr="Afbeelding met logo, symbool, embleem, Lettertype&#10;&#10;Automatisch gegenereerde beschrijving">
                    <a:extLst>
                      <a:ext uri="{FF2B5EF4-FFF2-40B4-BE49-F238E27FC236}">
                        <a16:creationId xmlns:a16="http://schemas.microsoft.com/office/drawing/2014/main" id="{3DF5A9AD-F2CA-36CD-61A3-E573B27BE652}"/>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942975" cy="99441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4CFF5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675AD9"/>
    <w:multiLevelType w:val="hybridMultilevel"/>
    <w:tmpl w:val="45CE57AA"/>
    <w:lvl w:ilvl="0" w:tplc="A66027B8">
      <w:start w:val="1"/>
      <w:numFmt w:val="bullet"/>
      <w:pStyle w:val="Opsomteken1"/>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2AB593D"/>
    <w:multiLevelType w:val="hybridMultilevel"/>
    <w:tmpl w:val="A9D49A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5AF1252"/>
    <w:multiLevelType w:val="hybridMultilevel"/>
    <w:tmpl w:val="FFFFFFFF"/>
    <w:lvl w:ilvl="0" w:tplc="EDAC6950">
      <w:start w:val="1"/>
      <w:numFmt w:val="bullet"/>
      <w:lvlText w:val="·"/>
      <w:lvlJc w:val="left"/>
      <w:pPr>
        <w:ind w:left="720" w:hanging="360"/>
      </w:pPr>
      <w:rPr>
        <w:rFonts w:ascii="Symbol" w:hAnsi="Symbol" w:hint="default"/>
      </w:rPr>
    </w:lvl>
    <w:lvl w:ilvl="1" w:tplc="B770B1A4">
      <w:start w:val="1"/>
      <w:numFmt w:val="bullet"/>
      <w:lvlText w:val="o"/>
      <w:lvlJc w:val="left"/>
      <w:pPr>
        <w:ind w:left="1440" w:hanging="360"/>
      </w:pPr>
      <w:rPr>
        <w:rFonts w:ascii="Courier New" w:hAnsi="Courier New" w:hint="default"/>
      </w:rPr>
    </w:lvl>
    <w:lvl w:ilvl="2" w:tplc="6A92BC70">
      <w:start w:val="1"/>
      <w:numFmt w:val="bullet"/>
      <w:lvlText w:val=""/>
      <w:lvlJc w:val="left"/>
      <w:pPr>
        <w:ind w:left="2160" w:hanging="360"/>
      </w:pPr>
      <w:rPr>
        <w:rFonts w:ascii="Wingdings" w:hAnsi="Wingdings" w:hint="default"/>
      </w:rPr>
    </w:lvl>
    <w:lvl w:ilvl="3" w:tplc="9DB837A0">
      <w:start w:val="1"/>
      <w:numFmt w:val="bullet"/>
      <w:lvlText w:val=""/>
      <w:lvlJc w:val="left"/>
      <w:pPr>
        <w:ind w:left="2880" w:hanging="360"/>
      </w:pPr>
      <w:rPr>
        <w:rFonts w:ascii="Symbol" w:hAnsi="Symbol" w:hint="default"/>
      </w:rPr>
    </w:lvl>
    <w:lvl w:ilvl="4" w:tplc="5BF42744">
      <w:start w:val="1"/>
      <w:numFmt w:val="bullet"/>
      <w:lvlText w:val="o"/>
      <w:lvlJc w:val="left"/>
      <w:pPr>
        <w:ind w:left="3600" w:hanging="360"/>
      </w:pPr>
      <w:rPr>
        <w:rFonts w:ascii="Courier New" w:hAnsi="Courier New" w:hint="default"/>
      </w:rPr>
    </w:lvl>
    <w:lvl w:ilvl="5" w:tplc="A4AE5460">
      <w:start w:val="1"/>
      <w:numFmt w:val="bullet"/>
      <w:lvlText w:val=""/>
      <w:lvlJc w:val="left"/>
      <w:pPr>
        <w:ind w:left="4320" w:hanging="360"/>
      </w:pPr>
      <w:rPr>
        <w:rFonts w:ascii="Wingdings" w:hAnsi="Wingdings" w:hint="default"/>
      </w:rPr>
    </w:lvl>
    <w:lvl w:ilvl="6" w:tplc="777A1BE0">
      <w:start w:val="1"/>
      <w:numFmt w:val="bullet"/>
      <w:lvlText w:val=""/>
      <w:lvlJc w:val="left"/>
      <w:pPr>
        <w:ind w:left="5040" w:hanging="360"/>
      </w:pPr>
      <w:rPr>
        <w:rFonts w:ascii="Symbol" w:hAnsi="Symbol" w:hint="default"/>
      </w:rPr>
    </w:lvl>
    <w:lvl w:ilvl="7" w:tplc="BA667F60">
      <w:start w:val="1"/>
      <w:numFmt w:val="bullet"/>
      <w:lvlText w:val="o"/>
      <w:lvlJc w:val="left"/>
      <w:pPr>
        <w:ind w:left="5760" w:hanging="360"/>
      </w:pPr>
      <w:rPr>
        <w:rFonts w:ascii="Courier New" w:hAnsi="Courier New" w:hint="default"/>
      </w:rPr>
    </w:lvl>
    <w:lvl w:ilvl="8" w:tplc="F60A7A82">
      <w:start w:val="1"/>
      <w:numFmt w:val="bullet"/>
      <w:lvlText w:val=""/>
      <w:lvlJc w:val="left"/>
      <w:pPr>
        <w:ind w:left="6480" w:hanging="360"/>
      </w:pPr>
      <w:rPr>
        <w:rFonts w:ascii="Wingdings" w:hAnsi="Wingdings" w:hint="default"/>
      </w:rPr>
    </w:lvl>
  </w:abstractNum>
  <w:abstractNum w:abstractNumId="4" w15:restartNumberingAfterBreak="0">
    <w:nsid w:val="18D443FE"/>
    <w:multiLevelType w:val="hybridMultilevel"/>
    <w:tmpl w:val="710EC446"/>
    <w:lvl w:ilvl="0" w:tplc="33209A1E">
      <w:start w:val="1"/>
      <w:numFmt w:val="bullet"/>
      <w:lvlText w:val="·"/>
      <w:lvlJc w:val="left"/>
      <w:pPr>
        <w:ind w:left="720" w:hanging="360"/>
      </w:pPr>
      <w:rPr>
        <w:rFonts w:ascii="Symbol" w:hAnsi="Symbol" w:hint="default"/>
      </w:rPr>
    </w:lvl>
    <w:lvl w:ilvl="1" w:tplc="E96C817A">
      <w:start w:val="1"/>
      <w:numFmt w:val="bullet"/>
      <w:lvlText w:val="o"/>
      <w:lvlJc w:val="left"/>
      <w:pPr>
        <w:ind w:left="1440" w:hanging="360"/>
      </w:pPr>
      <w:rPr>
        <w:rFonts w:ascii="Courier New" w:hAnsi="Courier New" w:hint="default"/>
      </w:rPr>
    </w:lvl>
    <w:lvl w:ilvl="2" w:tplc="8CF06E9A">
      <w:start w:val="1"/>
      <w:numFmt w:val="bullet"/>
      <w:lvlText w:val=""/>
      <w:lvlJc w:val="left"/>
      <w:pPr>
        <w:ind w:left="2160" w:hanging="360"/>
      </w:pPr>
      <w:rPr>
        <w:rFonts w:ascii="Wingdings" w:hAnsi="Wingdings" w:hint="default"/>
      </w:rPr>
    </w:lvl>
    <w:lvl w:ilvl="3" w:tplc="77B26CAE">
      <w:start w:val="1"/>
      <w:numFmt w:val="bullet"/>
      <w:lvlText w:val=""/>
      <w:lvlJc w:val="left"/>
      <w:pPr>
        <w:ind w:left="2880" w:hanging="360"/>
      </w:pPr>
      <w:rPr>
        <w:rFonts w:ascii="Symbol" w:hAnsi="Symbol" w:hint="default"/>
      </w:rPr>
    </w:lvl>
    <w:lvl w:ilvl="4" w:tplc="D79E79D4">
      <w:start w:val="1"/>
      <w:numFmt w:val="bullet"/>
      <w:lvlText w:val="o"/>
      <w:lvlJc w:val="left"/>
      <w:pPr>
        <w:ind w:left="3600" w:hanging="360"/>
      </w:pPr>
      <w:rPr>
        <w:rFonts w:ascii="Courier New" w:hAnsi="Courier New" w:hint="default"/>
      </w:rPr>
    </w:lvl>
    <w:lvl w:ilvl="5" w:tplc="27F4251E">
      <w:start w:val="1"/>
      <w:numFmt w:val="bullet"/>
      <w:lvlText w:val=""/>
      <w:lvlJc w:val="left"/>
      <w:pPr>
        <w:ind w:left="4320" w:hanging="360"/>
      </w:pPr>
      <w:rPr>
        <w:rFonts w:ascii="Wingdings" w:hAnsi="Wingdings" w:hint="default"/>
      </w:rPr>
    </w:lvl>
    <w:lvl w:ilvl="6" w:tplc="60F62E40">
      <w:start w:val="1"/>
      <w:numFmt w:val="bullet"/>
      <w:lvlText w:val=""/>
      <w:lvlJc w:val="left"/>
      <w:pPr>
        <w:ind w:left="5040" w:hanging="360"/>
      </w:pPr>
      <w:rPr>
        <w:rFonts w:ascii="Symbol" w:hAnsi="Symbol" w:hint="default"/>
      </w:rPr>
    </w:lvl>
    <w:lvl w:ilvl="7" w:tplc="CC86AFE4">
      <w:start w:val="1"/>
      <w:numFmt w:val="bullet"/>
      <w:lvlText w:val="o"/>
      <w:lvlJc w:val="left"/>
      <w:pPr>
        <w:ind w:left="5760" w:hanging="360"/>
      </w:pPr>
      <w:rPr>
        <w:rFonts w:ascii="Courier New" w:hAnsi="Courier New" w:hint="default"/>
      </w:rPr>
    </w:lvl>
    <w:lvl w:ilvl="8" w:tplc="31002972">
      <w:start w:val="1"/>
      <w:numFmt w:val="bullet"/>
      <w:lvlText w:val=""/>
      <w:lvlJc w:val="left"/>
      <w:pPr>
        <w:ind w:left="6480" w:hanging="360"/>
      </w:pPr>
      <w:rPr>
        <w:rFonts w:ascii="Wingdings" w:hAnsi="Wingdings" w:hint="default"/>
      </w:rPr>
    </w:lvl>
  </w:abstractNum>
  <w:abstractNum w:abstractNumId="5" w15:restartNumberingAfterBreak="0">
    <w:nsid w:val="1D161C43"/>
    <w:multiLevelType w:val="hybridMultilevel"/>
    <w:tmpl w:val="F51E02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3D266E6"/>
    <w:multiLevelType w:val="hybridMultilevel"/>
    <w:tmpl w:val="14684C12"/>
    <w:lvl w:ilvl="0" w:tplc="2F38C77A">
      <w:start w:val="1"/>
      <w:numFmt w:val="decimal"/>
      <w:pStyle w:val="Opsomnummer1"/>
      <w:lvlText w:val="%1"/>
      <w:lvlJc w:val="left"/>
      <w:pPr>
        <w:ind w:left="360" w:hanging="360"/>
      </w:pPr>
      <w:rPr>
        <w:rFonts w:ascii="Arial" w:hAnsi="Arial" w:hint="default"/>
        <w:b w:val="0"/>
        <w:i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7F254E2"/>
    <w:multiLevelType w:val="hybridMultilevel"/>
    <w:tmpl w:val="7E38C80A"/>
    <w:lvl w:ilvl="0" w:tplc="EA24E57C">
      <w:numFmt w:val="bullet"/>
      <w:lvlText w:val="•"/>
      <w:lvlJc w:val="left"/>
      <w:pPr>
        <w:ind w:left="1068" w:hanging="708"/>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A98331B"/>
    <w:multiLevelType w:val="multilevel"/>
    <w:tmpl w:val="C7AA7332"/>
    <w:lvl w:ilvl="0">
      <w:start w:val="1"/>
      <w:numFmt w:val="decimal"/>
      <w:pStyle w:val="Kop1"/>
      <w:lvlText w:val="%1"/>
      <w:lvlJc w:val="left"/>
      <w:pPr>
        <w:ind w:left="794" w:hanging="794"/>
      </w:pPr>
      <w:rPr>
        <w:rFonts w:hint="default"/>
      </w:rPr>
    </w:lvl>
    <w:lvl w:ilvl="1">
      <w:start w:val="1"/>
      <w:numFmt w:val="decimal"/>
      <w:pStyle w:val="Kop2"/>
      <w:lvlText w:val="%1.%2"/>
      <w:lvlJc w:val="left"/>
      <w:pPr>
        <w:ind w:left="794" w:hanging="794"/>
      </w:pPr>
      <w:rPr>
        <w:rFonts w:hint="default"/>
      </w:rPr>
    </w:lvl>
    <w:lvl w:ilvl="2">
      <w:start w:val="1"/>
      <w:numFmt w:val="decimal"/>
      <w:pStyle w:val="Kop3"/>
      <w:lvlText w:val="%1.%2.%3"/>
      <w:lvlJc w:val="left"/>
      <w:pPr>
        <w:ind w:left="794" w:hanging="794"/>
      </w:pPr>
      <w:rPr>
        <w:rFonts w:hint="default"/>
      </w:rPr>
    </w:lvl>
    <w:lvl w:ilvl="3">
      <w:start w:val="1"/>
      <w:numFmt w:val="decimal"/>
      <w:lvlText w:val="(%4)"/>
      <w:lvlJc w:val="left"/>
      <w:pPr>
        <w:ind w:left="794" w:hanging="794"/>
      </w:pPr>
      <w:rPr>
        <w:rFonts w:hint="default"/>
      </w:rPr>
    </w:lvl>
    <w:lvl w:ilvl="4">
      <w:start w:val="1"/>
      <w:numFmt w:val="lowerLetter"/>
      <w:lvlText w:val="(%5)"/>
      <w:lvlJc w:val="left"/>
      <w:pPr>
        <w:ind w:left="794" w:hanging="794"/>
      </w:pPr>
      <w:rPr>
        <w:rFonts w:hint="default"/>
      </w:rPr>
    </w:lvl>
    <w:lvl w:ilvl="5">
      <w:start w:val="1"/>
      <w:numFmt w:val="lowerRoman"/>
      <w:lvlText w:val="(%6)"/>
      <w:lvlJc w:val="left"/>
      <w:pPr>
        <w:ind w:left="794" w:hanging="794"/>
      </w:pPr>
      <w:rPr>
        <w:rFonts w:hint="default"/>
      </w:rPr>
    </w:lvl>
    <w:lvl w:ilvl="6">
      <w:start w:val="1"/>
      <w:numFmt w:val="decimal"/>
      <w:lvlText w:val="%7."/>
      <w:lvlJc w:val="left"/>
      <w:pPr>
        <w:ind w:left="794" w:hanging="794"/>
      </w:pPr>
      <w:rPr>
        <w:rFonts w:hint="default"/>
      </w:rPr>
    </w:lvl>
    <w:lvl w:ilvl="7">
      <w:start w:val="1"/>
      <w:numFmt w:val="lowerLetter"/>
      <w:lvlText w:val="%8."/>
      <w:lvlJc w:val="left"/>
      <w:pPr>
        <w:ind w:left="794" w:hanging="794"/>
      </w:pPr>
      <w:rPr>
        <w:rFonts w:hint="default"/>
      </w:rPr>
    </w:lvl>
    <w:lvl w:ilvl="8">
      <w:start w:val="1"/>
      <w:numFmt w:val="lowerRoman"/>
      <w:lvlText w:val="%9."/>
      <w:lvlJc w:val="left"/>
      <w:pPr>
        <w:ind w:left="794" w:hanging="794"/>
      </w:pPr>
      <w:rPr>
        <w:rFonts w:hint="default"/>
      </w:rPr>
    </w:lvl>
  </w:abstractNum>
  <w:abstractNum w:abstractNumId="9" w15:restartNumberingAfterBreak="0">
    <w:nsid w:val="70FA6511"/>
    <w:multiLevelType w:val="hybridMultilevel"/>
    <w:tmpl w:val="12548236"/>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10" w15:restartNumberingAfterBreak="0">
    <w:nsid w:val="75144B65"/>
    <w:multiLevelType w:val="hybridMultilevel"/>
    <w:tmpl w:val="3E246F4C"/>
    <w:lvl w:ilvl="0" w:tplc="4DEA7686">
      <w:start w:val="1"/>
      <w:numFmt w:val="bullet"/>
      <w:lvlText w:val=""/>
      <w:lvlJc w:val="left"/>
      <w:pPr>
        <w:ind w:left="360" w:hanging="360"/>
      </w:pPr>
      <w:rPr>
        <w:rFonts w:ascii="Symbol" w:hAnsi="Symbol" w:hint="default"/>
      </w:rPr>
    </w:lvl>
    <w:lvl w:ilvl="1" w:tplc="6DA83622" w:tentative="1">
      <w:start w:val="1"/>
      <w:numFmt w:val="bullet"/>
      <w:lvlText w:val="o"/>
      <w:lvlJc w:val="left"/>
      <w:pPr>
        <w:ind w:left="1080" w:hanging="360"/>
      </w:pPr>
      <w:rPr>
        <w:rFonts w:ascii="Courier New" w:hAnsi="Courier New" w:hint="default"/>
      </w:rPr>
    </w:lvl>
    <w:lvl w:ilvl="2" w:tplc="2A789490" w:tentative="1">
      <w:start w:val="1"/>
      <w:numFmt w:val="bullet"/>
      <w:lvlText w:val=""/>
      <w:lvlJc w:val="left"/>
      <w:pPr>
        <w:ind w:left="1800" w:hanging="360"/>
      </w:pPr>
      <w:rPr>
        <w:rFonts w:ascii="Wingdings" w:hAnsi="Wingdings" w:hint="default"/>
      </w:rPr>
    </w:lvl>
    <w:lvl w:ilvl="3" w:tplc="05248D24" w:tentative="1">
      <w:start w:val="1"/>
      <w:numFmt w:val="bullet"/>
      <w:lvlText w:val=""/>
      <w:lvlJc w:val="left"/>
      <w:pPr>
        <w:ind w:left="2520" w:hanging="360"/>
      </w:pPr>
      <w:rPr>
        <w:rFonts w:ascii="Symbol" w:hAnsi="Symbol" w:hint="default"/>
      </w:rPr>
    </w:lvl>
    <w:lvl w:ilvl="4" w:tplc="37900AAE" w:tentative="1">
      <w:start w:val="1"/>
      <w:numFmt w:val="bullet"/>
      <w:lvlText w:val="o"/>
      <w:lvlJc w:val="left"/>
      <w:pPr>
        <w:ind w:left="3240" w:hanging="360"/>
      </w:pPr>
      <w:rPr>
        <w:rFonts w:ascii="Courier New" w:hAnsi="Courier New" w:hint="default"/>
      </w:rPr>
    </w:lvl>
    <w:lvl w:ilvl="5" w:tplc="2F10C51A" w:tentative="1">
      <w:start w:val="1"/>
      <w:numFmt w:val="bullet"/>
      <w:lvlText w:val=""/>
      <w:lvlJc w:val="left"/>
      <w:pPr>
        <w:ind w:left="3960" w:hanging="360"/>
      </w:pPr>
      <w:rPr>
        <w:rFonts w:ascii="Wingdings" w:hAnsi="Wingdings" w:hint="default"/>
      </w:rPr>
    </w:lvl>
    <w:lvl w:ilvl="6" w:tplc="0EECB908" w:tentative="1">
      <w:start w:val="1"/>
      <w:numFmt w:val="bullet"/>
      <w:lvlText w:val=""/>
      <w:lvlJc w:val="left"/>
      <w:pPr>
        <w:ind w:left="4680" w:hanging="360"/>
      </w:pPr>
      <w:rPr>
        <w:rFonts w:ascii="Symbol" w:hAnsi="Symbol" w:hint="default"/>
      </w:rPr>
    </w:lvl>
    <w:lvl w:ilvl="7" w:tplc="00D097B0" w:tentative="1">
      <w:start w:val="1"/>
      <w:numFmt w:val="bullet"/>
      <w:lvlText w:val="o"/>
      <w:lvlJc w:val="left"/>
      <w:pPr>
        <w:ind w:left="5400" w:hanging="360"/>
      </w:pPr>
      <w:rPr>
        <w:rFonts w:ascii="Courier New" w:hAnsi="Courier New" w:hint="default"/>
      </w:rPr>
    </w:lvl>
    <w:lvl w:ilvl="8" w:tplc="CFC2E318" w:tentative="1">
      <w:start w:val="1"/>
      <w:numFmt w:val="bullet"/>
      <w:lvlText w:val=""/>
      <w:lvlJc w:val="left"/>
      <w:pPr>
        <w:ind w:left="6120" w:hanging="360"/>
      </w:pPr>
      <w:rPr>
        <w:rFonts w:ascii="Wingdings" w:hAnsi="Wingdings" w:hint="default"/>
      </w:rPr>
    </w:lvl>
  </w:abstractNum>
  <w:abstractNum w:abstractNumId="11" w15:restartNumberingAfterBreak="0">
    <w:nsid w:val="7B7452FC"/>
    <w:multiLevelType w:val="hybridMultilevel"/>
    <w:tmpl w:val="89921490"/>
    <w:lvl w:ilvl="0" w:tplc="AA308FAA">
      <w:start w:val="1"/>
      <w:numFmt w:val="bullet"/>
      <w:pStyle w:val="Opsomteken2"/>
      <w:lvlText w:val="–"/>
      <w:lvlJc w:val="left"/>
      <w:pPr>
        <w:ind w:left="890" w:hanging="360"/>
      </w:pPr>
      <w:rPr>
        <w:rFonts w:ascii="Arial" w:hAnsi="Arial"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num w:numId="1" w16cid:durableId="2042052952">
    <w:abstractNumId w:val="4"/>
  </w:num>
  <w:num w:numId="2" w16cid:durableId="1878736428">
    <w:abstractNumId w:val="1"/>
  </w:num>
  <w:num w:numId="3" w16cid:durableId="1340742822">
    <w:abstractNumId w:val="11"/>
  </w:num>
  <w:num w:numId="4" w16cid:durableId="262763560">
    <w:abstractNumId w:val="6"/>
  </w:num>
  <w:num w:numId="5" w16cid:durableId="348335860">
    <w:abstractNumId w:val="8"/>
  </w:num>
  <w:num w:numId="6" w16cid:durableId="1301494803">
    <w:abstractNumId w:val="6"/>
    <w:lvlOverride w:ilvl="0">
      <w:startOverride w:val="1"/>
    </w:lvlOverride>
  </w:num>
  <w:num w:numId="7" w16cid:durableId="2037464638">
    <w:abstractNumId w:val="5"/>
  </w:num>
  <w:num w:numId="8" w16cid:durableId="624972525">
    <w:abstractNumId w:val="7"/>
  </w:num>
  <w:num w:numId="9" w16cid:durableId="676224895">
    <w:abstractNumId w:val="6"/>
    <w:lvlOverride w:ilvl="0">
      <w:startOverride w:val="1"/>
    </w:lvlOverride>
  </w:num>
  <w:num w:numId="10" w16cid:durableId="873075243">
    <w:abstractNumId w:val="6"/>
    <w:lvlOverride w:ilvl="0">
      <w:startOverride w:val="1"/>
    </w:lvlOverride>
  </w:num>
  <w:num w:numId="11" w16cid:durableId="1864174406">
    <w:abstractNumId w:val="3"/>
  </w:num>
  <w:num w:numId="12" w16cid:durableId="1142238724">
    <w:abstractNumId w:val="10"/>
  </w:num>
  <w:num w:numId="13" w16cid:durableId="920334182">
    <w:abstractNumId w:val="0"/>
  </w:num>
  <w:num w:numId="14" w16cid:durableId="786312505">
    <w:abstractNumId w:val="2"/>
  </w:num>
  <w:num w:numId="15" w16cid:durableId="16810046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BBB"/>
    <w:rsid w:val="0002380E"/>
    <w:rsid w:val="0002594E"/>
    <w:rsid w:val="0004503B"/>
    <w:rsid w:val="000742B1"/>
    <w:rsid w:val="00085D90"/>
    <w:rsid w:val="0008668C"/>
    <w:rsid w:val="00095619"/>
    <w:rsid w:val="000B0456"/>
    <w:rsid w:val="000B0D35"/>
    <w:rsid w:val="000B6ECA"/>
    <w:rsid w:val="000B744E"/>
    <w:rsid w:val="000E508E"/>
    <w:rsid w:val="000F101C"/>
    <w:rsid w:val="000F3B99"/>
    <w:rsid w:val="000F4A15"/>
    <w:rsid w:val="00112CB8"/>
    <w:rsid w:val="001203E0"/>
    <w:rsid w:val="0013332D"/>
    <w:rsid w:val="001642CE"/>
    <w:rsid w:val="001B1CE5"/>
    <w:rsid w:val="001E0C0A"/>
    <w:rsid w:val="001E3C7A"/>
    <w:rsid w:val="001E63D8"/>
    <w:rsid w:val="002018EB"/>
    <w:rsid w:val="00201D48"/>
    <w:rsid w:val="0021539C"/>
    <w:rsid w:val="002356DE"/>
    <w:rsid w:val="00257771"/>
    <w:rsid w:val="00283F21"/>
    <w:rsid w:val="002B1FBA"/>
    <w:rsid w:val="002B71B6"/>
    <w:rsid w:val="002C1789"/>
    <w:rsid w:val="002C1994"/>
    <w:rsid w:val="002C3234"/>
    <w:rsid w:val="002C42E8"/>
    <w:rsid w:val="002D7A5F"/>
    <w:rsid w:val="002E2FB2"/>
    <w:rsid w:val="002E3E91"/>
    <w:rsid w:val="00300BDB"/>
    <w:rsid w:val="003073EA"/>
    <w:rsid w:val="003261E7"/>
    <w:rsid w:val="00355C81"/>
    <w:rsid w:val="0036377E"/>
    <w:rsid w:val="00372710"/>
    <w:rsid w:val="003A46FC"/>
    <w:rsid w:val="003B6BBB"/>
    <w:rsid w:val="003C546C"/>
    <w:rsid w:val="003C5A55"/>
    <w:rsid w:val="003D0C03"/>
    <w:rsid w:val="003D10FE"/>
    <w:rsid w:val="003D3852"/>
    <w:rsid w:val="004016EB"/>
    <w:rsid w:val="00404211"/>
    <w:rsid w:val="00447C23"/>
    <w:rsid w:val="00447D85"/>
    <w:rsid w:val="004825C3"/>
    <w:rsid w:val="004B3379"/>
    <w:rsid w:val="004B4499"/>
    <w:rsid w:val="004F6B8C"/>
    <w:rsid w:val="00521523"/>
    <w:rsid w:val="00533719"/>
    <w:rsid w:val="005451C0"/>
    <w:rsid w:val="005821DD"/>
    <w:rsid w:val="0059535D"/>
    <w:rsid w:val="005C0B89"/>
    <w:rsid w:val="005C2A23"/>
    <w:rsid w:val="005C45E8"/>
    <w:rsid w:val="005C7C8C"/>
    <w:rsid w:val="005D220B"/>
    <w:rsid w:val="005E09B4"/>
    <w:rsid w:val="005E0EF0"/>
    <w:rsid w:val="005E5333"/>
    <w:rsid w:val="005F01EA"/>
    <w:rsid w:val="00615815"/>
    <w:rsid w:val="00630AC3"/>
    <w:rsid w:val="00635EC7"/>
    <w:rsid w:val="00642085"/>
    <w:rsid w:val="00644CE7"/>
    <w:rsid w:val="00656179"/>
    <w:rsid w:val="00656A4E"/>
    <w:rsid w:val="006714FC"/>
    <w:rsid w:val="006B01E8"/>
    <w:rsid w:val="006C1AEA"/>
    <w:rsid w:val="006E1DDF"/>
    <w:rsid w:val="006F77E3"/>
    <w:rsid w:val="00727763"/>
    <w:rsid w:val="007543D7"/>
    <w:rsid w:val="00754B77"/>
    <w:rsid w:val="00754F36"/>
    <w:rsid w:val="007702A5"/>
    <w:rsid w:val="007C6965"/>
    <w:rsid w:val="00816483"/>
    <w:rsid w:val="0086078F"/>
    <w:rsid w:val="00895276"/>
    <w:rsid w:val="0089540E"/>
    <w:rsid w:val="008A0375"/>
    <w:rsid w:val="008B05BE"/>
    <w:rsid w:val="008D031F"/>
    <w:rsid w:val="008E485D"/>
    <w:rsid w:val="00920953"/>
    <w:rsid w:val="00923C23"/>
    <w:rsid w:val="0093722B"/>
    <w:rsid w:val="00953D92"/>
    <w:rsid w:val="00961BBD"/>
    <w:rsid w:val="00983213"/>
    <w:rsid w:val="00986BDB"/>
    <w:rsid w:val="00991926"/>
    <w:rsid w:val="009A1B7B"/>
    <w:rsid w:val="009A32AF"/>
    <w:rsid w:val="009B761F"/>
    <w:rsid w:val="009F7A5E"/>
    <w:rsid w:val="00A179A1"/>
    <w:rsid w:val="00A369DF"/>
    <w:rsid w:val="00A51FCF"/>
    <w:rsid w:val="00A65236"/>
    <w:rsid w:val="00AA1E28"/>
    <w:rsid w:val="00AB3A07"/>
    <w:rsid w:val="00AB52ED"/>
    <w:rsid w:val="00AF2EB9"/>
    <w:rsid w:val="00AF73BB"/>
    <w:rsid w:val="00B039A0"/>
    <w:rsid w:val="00B03A4C"/>
    <w:rsid w:val="00B236C7"/>
    <w:rsid w:val="00B567E4"/>
    <w:rsid w:val="00BA11C9"/>
    <w:rsid w:val="00BB5E56"/>
    <w:rsid w:val="00BB7CAA"/>
    <w:rsid w:val="00BC0FBE"/>
    <w:rsid w:val="00BC115D"/>
    <w:rsid w:val="00BC1350"/>
    <w:rsid w:val="00BD3C06"/>
    <w:rsid w:val="00BF3040"/>
    <w:rsid w:val="00C06367"/>
    <w:rsid w:val="00C12028"/>
    <w:rsid w:val="00C13F97"/>
    <w:rsid w:val="00C1428C"/>
    <w:rsid w:val="00C2071D"/>
    <w:rsid w:val="00C22566"/>
    <w:rsid w:val="00C24BCF"/>
    <w:rsid w:val="00C263D3"/>
    <w:rsid w:val="00C36987"/>
    <w:rsid w:val="00C45124"/>
    <w:rsid w:val="00C457CD"/>
    <w:rsid w:val="00C54DEB"/>
    <w:rsid w:val="00C62A36"/>
    <w:rsid w:val="00C65C8A"/>
    <w:rsid w:val="00C8C361"/>
    <w:rsid w:val="00C95224"/>
    <w:rsid w:val="00CB70FF"/>
    <w:rsid w:val="00CD163E"/>
    <w:rsid w:val="00CD58BC"/>
    <w:rsid w:val="00CE0EB9"/>
    <w:rsid w:val="00CE4158"/>
    <w:rsid w:val="00D17014"/>
    <w:rsid w:val="00D24893"/>
    <w:rsid w:val="00D34401"/>
    <w:rsid w:val="00D50DDC"/>
    <w:rsid w:val="00D56160"/>
    <w:rsid w:val="00D77D5F"/>
    <w:rsid w:val="00DA53B4"/>
    <w:rsid w:val="00DA5F94"/>
    <w:rsid w:val="00DA70E8"/>
    <w:rsid w:val="00DA7B94"/>
    <w:rsid w:val="00DB0AE9"/>
    <w:rsid w:val="00DC2C5E"/>
    <w:rsid w:val="00DC3247"/>
    <w:rsid w:val="00DC632F"/>
    <w:rsid w:val="00DE1C13"/>
    <w:rsid w:val="00DE67B4"/>
    <w:rsid w:val="00E01F2C"/>
    <w:rsid w:val="00E168B0"/>
    <w:rsid w:val="00E31B44"/>
    <w:rsid w:val="00E60DCD"/>
    <w:rsid w:val="00E77259"/>
    <w:rsid w:val="00E80289"/>
    <w:rsid w:val="00EC3152"/>
    <w:rsid w:val="00EF7722"/>
    <w:rsid w:val="00F0706E"/>
    <w:rsid w:val="00F47C65"/>
    <w:rsid w:val="00F541E5"/>
    <w:rsid w:val="00F7262E"/>
    <w:rsid w:val="00F76425"/>
    <w:rsid w:val="00FA0037"/>
    <w:rsid w:val="00FA3CFC"/>
    <w:rsid w:val="00FA5927"/>
    <w:rsid w:val="00FB57AC"/>
    <w:rsid w:val="00FE0093"/>
    <w:rsid w:val="09D3C02A"/>
    <w:rsid w:val="0A8456FA"/>
    <w:rsid w:val="0B858AE0"/>
    <w:rsid w:val="0C6141BD"/>
    <w:rsid w:val="0C633017"/>
    <w:rsid w:val="0C805A71"/>
    <w:rsid w:val="0D1239DC"/>
    <w:rsid w:val="0E1C2AD2"/>
    <w:rsid w:val="107FBCC3"/>
    <w:rsid w:val="1153D51D"/>
    <w:rsid w:val="12FF7606"/>
    <w:rsid w:val="14BA8486"/>
    <w:rsid w:val="14BAA74C"/>
    <w:rsid w:val="168FC655"/>
    <w:rsid w:val="16DF612C"/>
    <w:rsid w:val="18ED6288"/>
    <w:rsid w:val="18FFB5B8"/>
    <w:rsid w:val="1CF9E73F"/>
    <w:rsid w:val="20C0802F"/>
    <w:rsid w:val="234B47AE"/>
    <w:rsid w:val="23E2C1BE"/>
    <w:rsid w:val="272AA49D"/>
    <w:rsid w:val="29EBAB54"/>
    <w:rsid w:val="2C9D6C06"/>
    <w:rsid w:val="2CBE1788"/>
    <w:rsid w:val="2E35D5CE"/>
    <w:rsid w:val="348D50B6"/>
    <w:rsid w:val="3C6EDE2D"/>
    <w:rsid w:val="3E262F95"/>
    <w:rsid w:val="3E7AADC6"/>
    <w:rsid w:val="407F275F"/>
    <w:rsid w:val="419B6420"/>
    <w:rsid w:val="465EF903"/>
    <w:rsid w:val="4B326A26"/>
    <w:rsid w:val="500CD453"/>
    <w:rsid w:val="509244E0"/>
    <w:rsid w:val="5AF0CC9A"/>
    <w:rsid w:val="5B549B13"/>
    <w:rsid w:val="5D06D322"/>
    <w:rsid w:val="5EC6A8EE"/>
    <w:rsid w:val="5F389C17"/>
    <w:rsid w:val="62AEEB09"/>
    <w:rsid w:val="64DE355F"/>
    <w:rsid w:val="65B0E26F"/>
    <w:rsid w:val="6C2F6249"/>
    <w:rsid w:val="73E1373D"/>
    <w:rsid w:val="75F3079C"/>
    <w:rsid w:val="76DC839B"/>
    <w:rsid w:val="7F2E571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A562"/>
  <w15:docId w15:val="{19AB1A20-500A-42EC-B478-83B82CB9A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B4499"/>
    <w:pPr>
      <w:spacing w:after="0" w:line="255" w:lineRule="atLeast"/>
    </w:pPr>
    <w:rPr>
      <w:rFonts w:ascii="Arial" w:hAnsi="Arial"/>
      <w:sz w:val="20"/>
    </w:rPr>
  </w:style>
  <w:style w:type="paragraph" w:styleId="Kop1">
    <w:name w:val="heading 1"/>
    <w:basedOn w:val="Standaard"/>
    <w:next w:val="Standaard"/>
    <w:link w:val="Kop1Char"/>
    <w:uiPriority w:val="9"/>
    <w:qFormat/>
    <w:rsid w:val="00521523"/>
    <w:pPr>
      <w:keepNext/>
      <w:keepLines/>
      <w:pageBreakBefore/>
      <w:framePr w:wrap="notBeside" w:vAnchor="text" w:hAnchor="text" w:y="-198"/>
      <w:numPr>
        <w:numId w:val="5"/>
      </w:numPr>
      <w:spacing w:after="360" w:line="510" w:lineRule="exact"/>
      <w:outlineLvl w:val="0"/>
    </w:pPr>
    <w:rPr>
      <w:rFonts w:eastAsiaTheme="majorEastAsia" w:cstheme="majorBidi"/>
      <w:b/>
      <w:bCs/>
      <w:sz w:val="48"/>
      <w:szCs w:val="28"/>
    </w:rPr>
  </w:style>
  <w:style w:type="paragraph" w:styleId="Kop2">
    <w:name w:val="heading 2"/>
    <w:basedOn w:val="Standaard"/>
    <w:next w:val="Standaard"/>
    <w:link w:val="Kop2Char"/>
    <w:uiPriority w:val="9"/>
    <w:unhideWhenUsed/>
    <w:qFormat/>
    <w:rsid w:val="0004503B"/>
    <w:pPr>
      <w:keepNext/>
      <w:keepLines/>
      <w:numPr>
        <w:ilvl w:val="1"/>
        <w:numId w:val="5"/>
      </w:numPr>
      <w:spacing w:before="510" w:line="383" w:lineRule="exact"/>
      <w:outlineLvl w:val="1"/>
    </w:pPr>
    <w:rPr>
      <w:rFonts w:eastAsiaTheme="majorEastAsia" w:cstheme="majorBidi"/>
      <w:b/>
      <w:bCs/>
      <w:sz w:val="36"/>
      <w:szCs w:val="26"/>
    </w:rPr>
  </w:style>
  <w:style w:type="paragraph" w:styleId="Kop3">
    <w:name w:val="heading 3"/>
    <w:basedOn w:val="Standaard"/>
    <w:next w:val="Standaard"/>
    <w:link w:val="Kop3Char"/>
    <w:uiPriority w:val="9"/>
    <w:unhideWhenUsed/>
    <w:qFormat/>
    <w:rsid w:val="007543D7"/>
    <w:pPr>
      <w:keepNext/>
      <w:keepLines/>
      <w:numPr>
        <w:ilvl w:val="2"/>
        <w:numId w:val="5"/>
      </w:numPr>
      <w:spacing w:before="230"/>
      <w:outlineLvl w:val="2"/>
    </w:pPr>
    <w:rPr>
      <w:rFonts w:eastAsiaTheme="majorEastAsia" w:cstheme="majorBidi"/>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13F97"/>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13F97"/>
    <w:rPr>
      <w:rFonts w:ascii="Arial" w:hAnsi="Arial"/>
      <w:sz w:val="20"/>
    </w:rPr>
  </w:style>
  <w:style w:type="paragraph" w:styleId="Voettekst">
    <w:name w:val="footer"/>
    <w:basedOn w:val="Standaard"/>
    <w:link w:val="VoettekstChar"/>
    <w:uiPriority w:val="99"/>
    <w:unhideWhenUsed/>
    <w:rsid w:val="00BC1350"/>
    <w:pPr>
      <w:tabs>
        <w:tab w:val="center" w:pos="4536"/>
        <w:tab w:val="right" w:pos="9299"/>
      </w:tabs>
      <w:spacing w:line="240" w:lineRule="auto"/>
    </w:pPr>
    <w:rPr>
      <w:sz w:val="14"/>
    </w:rPr>
  </w:style>
  <w:style w:type="character" w:customStyle="1" w:styleId="VoettekstChar">
    <w:name w:val="Voettekst Char"/>
    <w:basedOn w:val="Standaardalinea-lettertype"/>
    <w:link w:val="Voettekst"/>
    <w:uiPriority w:val="99"/>
    <w:rsid w:val="00BC1350"/>
    <w:rPr>
      <w:rFonts w:ascii="Arial" w:hAnsi="Arial"/>
      <w:sz w:val="14"/>
    </w:rPr>
  </w:style>
  <w:style w:type="paragraph" w:styleId="Ballontekst">
    <w:name w:val="Balloon Text"/>
    <w:basedOn w:val="Standaard"/>
    <w:link w:val="BallontekstChar"/>
    <w:uiPriority w:val="99"/>
    <w:semiHidden/>
    <w:unhideWhenUsed/>
    <w:rsid w:val="00C13F97"/>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13F97"/>
    <w:rPr>
      <w:rFonts w:ascii="Tahoma" w:hAnsi="Tahoma" w:cs="Tahoma"/>
      <w:sz w:val="16"/>
      <w:szCs w:val="16"/>
    </w:rPr>
  </w:style>
  <w:style w:type="paragraph" w:customStyle="1" w:styleId="Afzendergegevens">
    <w:name w:val="Afzendergegevens"/>
    <w:basedOn w:val="Standaard"/>
    <w:rsid w:val="00953D92"/>
    <w:rPr>
      <w:color w:val="FFFFFF" w:themeColor="background1"/>
      <w:szCs w:val="14"/>
    </w:rPr>
  </w:style>
  <w:style w:type="paragraph" w:customStyle="1" w:styleId="Afzendernaam">
    <w:name w:val="Afzendernaam"/>
    <w:basedOn w:val="Standaard"/>
    <w:next w:val="Afzendergegevens"/>
    <w:rsid w:val="00953D92"/>
    <w:rPr>
      <w:b/>
      <w:color w:val="FFFFFF" w:themeColor="background1"/>
      <w:szCs w:val="17"/>
    </w:rPr>
  </w:style>
  <w:style w:type="table" w:styleId="Tabelraster">
    <w:name w:val="Table Grid"/>
    <w:basedOn w:val="Standaardtabel"/>
    <w:uiPriority w:val="59"/>
    <w:rsid w:val="006F7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touradres">
    <w:name w:val="Retouradres"/>
    <w:basedOn w:val="Standaard"/>
    <w:next w:val="Standaard"/>
    <w:rsid w:val="006F77E3"/>
    <w:rPr>
      <w:sz w:val="14"/>
      <w:szCs w:val="14"/>
    </w:rPr>
  </w:style>
  <w:style w:type="paragraph" w:customStyle="1" w:styleId="Zaaknummer">
    <w:name w:val="Zaaknummer"/>
    <w:basedOn w:val="Standaard"/>
    <w:next w:val="Standaard"/>
    <w:rsid w:val="008B05BE"/>
    <w:rPr>
      <w:b/>
      <w:sz w:val="17"/>
      <w:szCs w:val="17"/>
    </w:rPr>
  </w:style>
  <w:style w:type="paragraph" w:styleId="Geenafstand">
    <w:name w:val="No Spacing"/>
    <w:uiPriority w:val="1"/>
    <w:qFormat/>
    <w:rsid w:val="008B05BE"/>
    <w:pPr>
      <w:spacing w:after="0" w:line="240" w:lineRule="auto"/>
    </w:pPr>
    <w:rPr>
      <w:rFonts w:ascii="Arial" w:hAnsi="Arial"/>
      <w:sz w:val="20"/>
    </w:rPr>
  </w:style>
  <w:style w:type="paragraph" w:customStyle="1" w:styleId="Onderwerp">
    <w:name w:val="Onderwerp"/>
    <w:basedOn w:val="Standaard"/>
    <w:next w:val="Standaard"/>
    <w:rsid w:val="008B05BE"/>
    <w:rPr>
      <w:b/>
      <w:sz w:val="17"/>
      <w:szCs w:val="17"/>
    </w:rPr>
  </w:style>
  <w:style w:type="paragraph" w:customStyle="1" w:styleId="Bijlagevermelding">
    <w:name w:val="Bijlagevermelding"/>
    <w:basedOn w:val="Standaard"/>
    <w:qFormat/>
    <w:rsid w:val="000B0456"/>
    <w:pPr>
      <w:spacing w:line="170" w:lineRule="atLeast"/>
    </w:pPr>
    <w:rPr>
      <w:sz w:val="14"/>
    </w:rPr>
  </w:style>
  <w:style w:type="paragraph" w:customStyle="1" w:styleId="Zaaknummertoelichting">
    <w:name w:val="Zaaknummertoelichting"/>
    <w:basedOn w:val="Standaard"/>
    <w:rsid w:val="000B0456"/>
    <w:pPr>
      <w:spacing w:line="170" w:lineRule="atLeast"/>
    </w:pPr>
    <w:rPr>
      <w:i/>
      <w:sz w:val="14"/>
    </w:rPr>
  </w:style>
  <w:style w:type="paragraph" w:customStyle="1" w:styleId="PlaatsEnDatum">
    <w:name w:val="PlaatsEnDatum"/>
    <w:basedOn w:val="Standaard"/>
    <w:rsid w:val="00AF73BB"/>
    <w:pPr>
      <w:framePr w:hSpace="141" w:wrap="around" w:vAnchor="text" w:hAnchor="text" w:y="1"/>
      <w:suppressOverlap/>
    </w:pPr>
    <w:rPr>
      <w:sz w:val="17"/>
      <w:szCs w:val="17"/>
    </w:rPr>
  </w:style>
  <w:style w:type="paragraph" w:customStyle="1" w:styleId="Toelichting">
    <w:name w:val="Toelichting"/>
    <w:basedOn w:val="Standaard"/>
    <w:qFormat/>
    <w:rsid w:val="00447D85"/>
    <w:rPr>
      <w:i/>
    </w:rPr>
  </w:style>
  <w:style w:type="character" w:customStyle="1" w:styleId="Kop1Char">
    <w:name w:val="Kop 1 Char"/>
    <w:basedOn w:val="Standaardalinea-lettertype"/>
    <w:link w:val="Kop1"/>
    <w:uiPriority w:val="9"/>
    <w:rsid w:val="00521523"/>
    <w:rPr>
      <w:rFonts w:ascii="Arial" w:eastAsiaTheme="majorEastAsia" w:hAnsi="Arial" w:cstheme="majorBidi"/>
      <w:b/>
      <w:bCs/>
      <w:sz w:val="48"/>
      <w:szCs w:val="28"/>
    </w:rPr>
  </w:style>
  <w:style w:type="character" w:customStyle="1" w:styleId="Kop2Char">
    <w:name w:val="Kop 2 Char"/>
    <w:basedOn w:val="Standaardalinea-lettertype"/>
    <w:link w:val="Kop2"/>
    <w:uiPriority w:val="9"/>
    <w:rsid w:val="0004503B"/>
    <w:rPr>
      <w:rFonts w:ascii="Arial" w:eastAsiaTheme="majorEastAsia" w:hAnsi="Arial" w:cstheme="majorBidi"/>
      <w:b/>
      <w:bCs/>
      <w:sz w:val="36"/>
      <w:szCs w:val="26"/>
    </w:rPr>
  </w:style>
  <w:style w:type="paragraph" w:customStyle="1" w:styleId="RapportSubtitel">
    <w:name w:val="RapportSubtitel"/>
    <w:basedOn w:val="Standaard"/>
    <w:rsid w:val="00C457CD"/>
    <w:pPr>
      <w:spacing w:line="766" w:lineRule="exact"/>
    </w:pPr>
    <w:rPr>
      <w:color w:val="FFFFFF" w:themeColor="background1"/>
      <w:sz w:val="72"/>
      <w:szCs w:val="72"/>
    </w:rPr>
  </w:style>
  <w:style w:type="paragraph" w:customStyle="1" w:styleId="RapportTitel">
    <w:name w:val="RapportTitel"/>
    <w:basedOn w:val="Standaard"/>
    <w:next w:val="RapportSubtitel"/>
    <w:rsid w:val="00C457CD"/>
    <w:pPr>
      <w:spacing w:line="766" w:lineRule="exact"/>
    </w:pPr>
    <w:rPr>
      <w:b/>
      <w:color w:val="FFFFFF" w:themeColor="background1"/>
      <w:sz w:val="72"/>
      <w:szCs w:val="72"/>
    </w:rPr>
  </w:style>
  <w:style w:type="paragraph" w:customStyle="1" w:styleId="Auteur">
    <w:name w:val="Auteur"/>
    <w:basedOn w:val="Standaard"/>
    <w:rsid w:val="00C457CD"/>
    <w:pPr>
      <w:spacing w:line="510" w:lineRule="atLeast"/>
    </w:pPr>
    <w:rPr>
      <w:color w:val="FFFFFF" w:themeColor="background1"/>
      <w:sz w:val="30"/>
      <w:szCs w:val="30"/>
    </w:rPr>
  </w:style>
  <w:style w:type="paragraph" w:customStyle="1" w:styleId="RapportDatum">
    <w:name w:val="RapportDatum"/>
    <w:basedOn w:val="Standaard"/>
    <w:next w:val="Standaard"/>
    <w:rsid w:val="00C457CD"/>
    <w:pPr>
      <w:spacing w:line="510" w:lineRule="atLeast"/>
    </w:pPr>
    <w:rPr>
      <w:color w:val="FFFFFF" w:themeColor="background1"/>
      <w:sz w:val="30"/>
      <w:szCs w:val="30"/>
    </w:rPr>
  </w:style>
  <w:style w:type="character" w:customStyle="1" w:styleId="Kop3Char">
    <w:name w:val="Kop 3 Char"/>
    <w:basedOn w:val="Standaardalinea-lettertype"/>
    <w:link w:val="Kop3"/>
    <w:uiPriority w:val="9"/>
    <w:rsid w:val="007543D7"/>
    <w:rPr>
      <w:rFonts w:ascii="Arial" w:eastAsiaTheme="majorEastAsia" w:hAnsi="Arial" w:cstheme="majorBidi"/>
      <w:b/>
      <w:bCs/>
      <w:sz w:val="20"/>
    </w:rPr>
  </w:style>
  <w:style w:type="paragraph" w:styleId="Lijstalinea">
    <w:name w:val="List Paragraph"/>
    <w:basedOn w:val="Standaard"/>
    <w:uiPriority w:val="34"/>
    <w:qFormat/>
    <w:rsid w:val="002D7A5F"/>
    <w:pPr>
      <w:ind w:left="720"/>
      <w:contextualSpacing/>
    </w:pPr>
  </w:style>
  <w:style w:type="paragraph" w:customStyle="1" w:styleId="Opsomteken1">
    <w:name w:val="Opsomteken 1"/>
    <w:basedOn w:val="Lijstalinea"/>
    <w:qFormat/>
    <w:rsid w:val="002D7A5F"/>
    <w:pPr>
      <w:numPr>
        <w:numId w:val="2"/>
      </w:numPr>
      <w:ind w:left="170" w:hanging="170"/>
    </w:pPr>
  </w:style>
  <w:style w:type="paragraph" w:customStyle="1" w:styleId="Opsomteken2">
    <w:name w:val="Opsomteken 2"/>
    <w:basedOn w:val="Opsomteken1"/>
    <w:qFormat/>
    <w:rsid w:val="002D7A5F"/>
    <w:pPr>
      <w:numPr>
        <w:numId w:val="3"/>
      </w:numPr>
      <w:ind w:left="340" w:hanging="170"/>
    </w:pPr>
  </w:style>
  <w:style w:type="paragraph" w:customStyle="1" w:styleId="Opsomnummer1">
    <w:name w:val="Opsomnummer 1"/>
    <w:basedOn w:val="Lijstalinea"/>
    <w:qFormat/>
    <w:rsid w:val="00E01F2C"/>
    <w:pPr>
      <w:numPr>
        <w:numId w:val="4"/>
      </w:numPr>
    </w:pPr>
  </w:style>
  <w:style w:type="paragraph" w:styleId="Inhopg2">
    <w:name w:val="toc 2"/>
    <w:basedOn w:val="Standaard"/>
    <w:next w:val="Standaard"/>
    <w:autoRedefine/>
    <w:uiPriority w:val="39"/>
    <w:unhideWhenUsed/>
    <w:rsid w:val="005C7C8C"/>
    <w:pPr>
      <w:tabs>
        <w:tab w:val="left" w:pos="794"/>
        <w:tab w:val="right" w:leader="dot" w:pos="9287"/>
      </w:tabs>
      <w:ind w:left="794" w:hanging="794"/>
    </w:pPr>
  </w:style>
  <w:style w:type="paragraph" w:styleId="Inhopg1">
    <w:name w:val="toc 1"/>
    <w:basedOn w:val="Standaard"/>
    <w:next w:val="Standaard"/>
    <w:autoRedefine/>
    <w:uiPriority w:val="39"/>
    <w:unhideWhenUsed/>
    <w:rsid w:val="005C7C8C"/>
    <w:pPr>
      <w:tabs>
        <w:tab w:val="left" w:pos="794"/>
        <w:tab w:val="right" w:leader="dot" w:pos="9287"/>
      </w:tabs>
      <w:spacing w:before="255"/>
      <w:ind w:left="794" w:hanging="794"/>
    </w:pPr>
    <w:rPr>
      <w:b/>
    </w:rPr>
  </w:style>
  <w:style w:type="paragraph" w:customStyle="1" w:styleId="Voetnoot">
    <w:name w:val="Voetnoot"/>
    <w:basedOn w:val="Standaard"/>
    <w:next w:val="Standaard"/>
    <w:qFormat/>
    <w:rsid w:val="003D10FE"/>
    <w:pPr>
      <w:spacing w:line="170" w:lineRule="atLeast"/>
    </w:pPr>
    <w:rPr>
      <w:sz w:val="14"/>
      <w:szCs w:val="14"/>
    </w:rPr>
  </w:style>
  <w:style w:type="paragraph" w:customStyle="1" w:styleId="Tabelkop">
    <w:name w:val="Tabelkop"/>
    <w:basedOn w:val="Standaard"/>
    <w:qFormat/>
    <w:rsid w:val="003D10FE"/>
    <w:rPr>
      <w:b/>
      <w:sz w:val="17"/>
      <w:szCs w:val="17"/>
    </w:rPr>
  </w:style>
  <w:style w:type="paragraph" w:customStyle="1" w:styleId="Tabelsubkop">
    <w:name w:val="Tabelsubkop"/>
    <w:basedOn w:val="Standaard"/>
    <w:qFormat/>
    <w:rsid w:val="00BC115D"/>
    <w:pPr>
      <w:spacing w:line="227" w:lineRule="atLeast"/>
    </w:pPr>
    <w:rPr>
      <w:b/>
      <w:sz w:val="17"/>
      <w:szCs w:val="17"/>
    </w:rPr>
  </w:style>
  <w:style w:type="paragraph" w:customStyle="1" w:styleId="Tabeltekst">
    <w:name w:val="Tabeltekst"/>
    <w:basedOn w:val="Standaard"/>
    <w:qFormat/>
    <w:rsid w:val="003D10FE"/>
    <w:rPr>
      <w:sz w:val="17"/>
      <w:szCs w:val="17"/>
    </w:rPr>
  </w:style>
  <w:style w:type="paragraph" w:customStyle="1" w:styleId="Foto">
    <w:name w:val="Foto"/>
    <w:basedOn w:val="Standaard"/>
    <w:next w:val="Fotobijschrift"/>
    <w:qFormat/>
    <w:rsid w:val="000E508E"/>
    <w:pPr>
      <w:framePr w:w="5557" w:wrap="notBeside" w:vAnchor="text" w:hAnchor="text" w:y="1"/>
      <w:spacing w:before="255"/>
      <w:ind w:right="3725"/>
    </w:pPr>
  </w:style>
  <w:style w:type="paragraph" w:customStyle="1" w:styleId="Fotobijschrift">
    <w:name w:val="Fotobijschrift"/>
    <w:basedOn w:val="Standaard"/>
    <w:next w:val="Standaard"/>
    <w:qFormat/>
    <w:rsid w:val="0013332D"/>
    <w:rPr>
      <w:sz w:val="16"/>
    </w:rPr>
  </w:style>
  <w:style w:type="character" w:styleId="Tekstvantijdelijkeaanduiding">
    <w:name w:val="Placeholder Text"/>
    <w:basedOn w:val="Standaardalinea-lettertype"/>
    <w:uiPriority w:val="99"/>
    <w:semiHidden/>
    <w:rsid w:val="001642CE"/>
    <w:rPr>
      <w:color w:val="808080"/>
    </w:rPr>
  </w:style>
  <w:style w:type="paragraph" w:styleId="Voetnoottekst">
    <w:name w:val="footnote text"/>
    <w:basedOn w:val="Standaard"/>
    <w:link w:val="VoetnoottekstChar"/>
    <w:uiPriority w:val="99"/>
    <w:semiHidden/>
    <w:unhideWhenUsed/>
    <w:rsid w:val="003B6BBB"/>
    <w:pPr>
      <w:spacing w:line="240" w:lineRule="auto"/>
    </w:pPr>
    <w:rPr>
      <w:szCs w:val="20"/>
    </w:rPr>
  </w:style>
  <w:style w:type="character" w:customStyle="1" w:styleId="VoetnoottekstChar">
    <w:name w:val="Voetnoottekst Char"/>
    <w:basedOn w:val="Standaardalinea-lettertype"/>
    <w:link w:val="Voetnoottekst"/>
    <w:uiPriority w:val="99"/>
    <w:semiHidden/>
    <w:rsid w:val="003B6BBB"/>
    <w:rPr>
      <w:rFonts w:ascii="Arial" w:hAnsi="Arial"/>
      <w:sz w:val="20"/>
      <w:szCs w:val="20"/>
    </w:rPr>
  </w:style>
  <w:style w:type="character" w:styleId="Voetnootmarkering">
    <w:name w:val="footnote reference"/>
    <w:basedOn w:val="Standaardalinea-lettertype"/>
    <w:uiPriority w:val="99"/>
    <w:semiHidden/>
    <w:unhideWhenUsed/>
    <w:rsid w:val="003B6BBB"/>
    <w:rPr>
      <w:vertAlign w:val="superscript"/>
    </w:rPr>
  </w:style>
  <w:style w:type="paragraph" w:styleId="Tekstopmerking">
    <w:name w:val="annotation text"/>
    <w:basedOn w:val="Standaard"/>
    <w:link w:val="TekstopmerkingChar"/>
    <w:uiPriority w:val="99"/>
    <w:semiHidden/>
    <w:unhideWhenUsed/>
    <w:pPr>
      <w:spacing w:line="240" w:lineRule="auto"/>
    </w:pPr>
    <w:rPr>
      <w:szCs w:val="20"/>
    </w:rPr>
  </w:style>
  <w:style w:type="character" w:customStyle="1" w:styleId="TekstopmerkingChar">
    <w:name w:val="Tekst opmerking Char"/>
    <w:basedOn w:val="Standaardalinea-lettertype"/>
    <w:link w:val="Tekstopmerking"/>
    <w:uiPriority w:val="99"/>
    <w:semiHidden/>
    <w:rPr>
      <w:rFonts w:ascii="Arial" w:hAnsi="Arial"/>
      <w:sz w:val="20"/>
      <w:szCs w:val="20"/>
    </w:rPr>
  </w:style>
  <w:style w:type="character" w:styleId="Verwijzingopmerking">
    <w:name w:val="annotation reference"/>
    <w:basedOn w:val="Standaardalinea-lettertype"/>
    <w:uiPriority w:val="99"/>
    <w:semiHidden/>
    <w:unhideWhenUsed/>
    <w:rPr>
      <w:sz w:val="16"/>
      <w:szCs w:val="16"/>
    </w:rPr>
  </w:style>
  <w:style w:type="paragraph" w:styleId="Revisie">
    <w:name w:val="Revision"/>
    <w:hidden/>
    <w:uiPriority w:val="99"/>
    <w:semiHidden/>
    <w:rsid w:val="005D220B"/>
    <w:pPr>
      <w:spacing w:after="0" w:line="240" w:lineRule="auto"/>
    </w:pPr>
    <w:rPr>
      <w:rFonts w:ascii="Arial" w:hAnsi="Arial"/>
      <w:sz w:val="20"/>
    </w:rPr>
  </w:style>
  <w:style w:type="paragraph" w:customStyle="1" w:styleId="Default">
    <w:name w:val="Default"/>
    <w:rsid w:val="00300BDB"/>
    <w:pPr>
      <w:autoSpaceDE w:val="0"/>
      <w:autoSpaceDN w:val="0"/>
      <w:adjustRightInd w:val="0"/>
      <w:spacing w:after="0" w:line="240" w:lineRule="auto"/>
    </w:pPr>
    <w:rPr>
      <w:rFonts w:ascii="Calibri" w:hAnsi="Calibri" w:cs="Calibri"/>
      <w:color w:val="000000"/>
      <w:sz w:val="24"/>
      <w:szCs w:val="24"/>
    </w:rPr>
  </w:style>
  <w:style w:type="table" w:customStyle="1" w:styleId="Tabelraster1">
    <w:name w:val="Tabelraster1"/>
    <w:basedOn w:val="Standaardtabel"/>
    <w:next w:val="Tabelraster"/>
    <w:uiPriority w:val="59"/>
    <w:rsid w:val="00BC0FBE"/>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rchiefwaardig xmlns="059c362a-2079-4d14-9b29-bcb6802ad53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E09CED778B7D541BECA9B0C848C93F1" ma:contentTypeVersion="6" ma:contentTypeDescription="Een nieuw document maken." ma:contentTypeScope="" ma:versionID="df2976a70605902ca6cccf49c1c2dea6">
  <xsd:schema xmlns:xsd="http://www.w3.org/2001/XMLSchema" xmlns:xs="http://www.w3.org/2001/XMLSchema" xmlns:p="http://schemas.microsoft.com/office/2006/metadata/properties" xmlns:ns2="059c362a-2079-4d14-9b29-bcb6802ad53e" xmlns:ns3="5ae20f23-79f3-4f36-866f-c28bf21472a8" targetNamespace="http://schemas.microsoft.com/office/2006/metadata/properties" ma:root="true" ma:fieldsID="62fce3efbafd7ab262ef114fc9ba677b" ns2:_="" ns3:_="">
    <xsd:import namespace="059c362a-2079-4d14-9b29-bcb6802ad53e"/>
    <xsd:import namespace="5ae20f23-79f3-4f36-866f-c28bf21472a8"/>
    <xsd:element name="properties">
      <xsd:complexType>
        <xsd:sequence>
          <xsd:element name="documentManagement">
            <xsd:complexType>
              <xsd:all>
                <xsd:element ref="ns2:Archiefwaardig" minOccurs="0"/>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c362a-2079-4d14-9b29-bcb6802ad53e" elementFormDefault="qualified">
    <xsd:import namespace="http://schemas.microsoft.com/office/2006/documentManagement/types"/>
    <xsd:import namespace="http://schemas.microsoft.com/office/infopath/2007/PartnerControls"/>
    <xsd:element name="Archiefwaardig" ma:index="8" nillable="true" ma:displayName="Archiefwaardig" ma:internalName="Archiefwaardig" ma:readOnly="false">
      <xsd:simpleType>
        <xsd:restriction base="dms:Boolea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e20f23-79f3-4f36-866f-c28bf21472a8"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96C173C-57D9-438B-8B8A-F282BCC923F4}">
  <ds:schemaRefs>
    <ds:schemaRef ds:uri="http://schemas.microsoft.com/office/2006/metadata/properties"/>
    <ds:schemaRef ds:uri="http://schemas.microsoft.com/office/infopath/2007/PartnerControls"/>
    <ds:schemaRef ds:uri="059c362a-2079-4d14-9b29-bcb6802ad53e"/>
  </ds:schemaRefs>
</ds:datastoreItem>
</file>

<file path=customXml/itemProps2.xml><?xml version="1.0" encoding="utf-8"?>
<ds:datastoreItem xmlns:ds="http://schemas.openxmlformats.org/officeDocument/2006/customXml" ds:itemID="{0628E005-DB40-4F51-9E14-19B8BAC9F37A}">
  <ds:schemaRefs>
    <ds:schemaRef ds:uri="http://schemas.microsoft.com/sharepoint/v3/contenttype/forms"/>
  </ds:schemaRefs>
</ds:datastoreItem>
</file>

<file path=customXml/itemProps3.xml><?xml version="1.0" encoding="utf-8"?>
<ds:datastoreItem xmlns:ds="http://schemas.openxmlformats.org/officeDocument/2006/customXml" ds:itemID="{D1EB23A1-EF63-43C2-8094-74C5ECC88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9c362a-2079-4d14-9b29-bcb6802ad53e"/>
    <ds:schemaRef ds:uri="5ae20f23-79f3-4f36-866f-c28bf21472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FE7063-ED28-4F06-B8FC-ECD6A71CF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Pages>
  <Words>446</Words>
  <Characters>2455</Characters>
  <Application>Microsoft Office Word</Application>
  <DocSecurity>0</DocSecurity>
  <Lines>20</Lines>
  <Paragraphs>5</Paragraphs>
  <ScaleCrop>false</ScaleCrop>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Zanten, Marja van</dc:creator>
  <cp:keywords/>
  <cp:lastModifiedBy>Beentjes, Mechteld</cp:lastModifiedBy>
  <cp:revision>88</cp:revision>
  <cp:lastPrinted>2017-09-06T08:56:00Z</cp:lastPrinted>
  <dcterms:created xsi:type="dcterms:W3CDTF">2020-12-16T17:27:00Z</dcterms:created>
  <dcterms:modified xsi:type="dcterms:W3CDTF">2023-12-12T14:27:00Z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0x010100DE09CED778B7D541BECA9B0C848C93F1</vt:lpwstr>
  </property>
  <property fmtid="{D5CDD505-2E9C-101B-9397-08002B2CF9AE}" pid="3" name="_dlc_DocIdItemGuid">
    <vt:lpwstr>61456216-d81a-47f0-87e9-70aeb1ccd005</vt:lpwstr>
  </property>
</Properties>
</file>